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15EC" w:rsidRPr="00C34362" w:rsidRDefault="009B7FCB">
      <w:pPr>
        <w:spacing w:after="0" w:line="408" w:lineRule="auto"/>
        <w:ind w:left="120"/>
        <w:jc w:val="center"/>
        <w:rPr>
          <w:lang w:val="ru-RU"/>
        </w:rPr>
      </w:pPr>
      <w:r w:rsidRPr="00C34362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B415EC" w:rsidRPr="00C34362" w:rsidRDefault="009B7FCB">
      <w:pPr>
        <w:spacing w:after="0" w:line="408" w:lineRule="auto"/>
        <w:ind w:left="120"/>
        <w:jc w:val="center"/>
        <w:rPr>
          <w:lang w:val="ru-RU"/>
        </w:rPr>
      </w:pPr>
      <w:bookmarkStart w:id="0" w:name="c9c270cb-8db4-4b8a-a6c7-a5bbc00b9a2a"/>
      <w:r w:rsidRPr="00C34362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</w:t>
      </w:r>
      <w:bookmarkStart w:id="1" w:name="_GoBack"/>
      <w:bookmarkEnd w:id="1"/>
      <w:r w:rsidRPr="00C34362">
        <w:rPr>
          <w:rFonts w:ascii="Times New Roman" w:hAnsi="Times New Roman"/>
          <w:b/>
          <w:color w:val="000000"/>
          <w:sz w:val="28"/>
          <w:lang w:val="ru-RU"/>
        </w:rPr>
        <w:t xml:space="preserve">образования Ростовской области </w:t>
      </w:r>
      <w:bookmarkEnd w:id="0"/>
    </w:p>
    <w:p w:rsidR="00B415EC" w:rsidRPr="00C34362" w:rsidRDefault="009B7FCB">
      <w:pPr>
        <w:spacing w:after="0" w:line="408" w:lineRule="auto"/>
        <w:ind w:left="120"/>
        <w:jc w:val="center"/>
        <w:rPr>
          <w:lang w:val="ru-RU"/>
        </w:rPr>
      </w:pPr>
      <w:bookmarkStart w:id="2" w:name="2ef03dff-ffc2-48f0-b077-ed4025dcdffe"/>
      <w:r w:rsidRPr="00C34362">
        <w:rPr>
          <w:rFonts w:ascii="Times New Roman" w:hAnsi="Times New Roman"/>
          <w:b/>
          <w:color w:val="000000"/>
          <w:sz w:val="28"/>
          <w:lang w:val="ru-RU"/>
        </w:rPr>
        <w:t>Кашарский отдел образования администрации Кашарского района</w:t>
      </w:r>
      <w:bookmarkEnd w:id="2"/>
    </w:p>
    <w:p w:rsidR="00B415EC" w:rsidRDefault="009B7FCB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Кашарская СОШ</w:t>
      </w:r>
    </w:p>
    <w:p w:rsidR="00B415EC" w:rsidRDefault="00B415EC">
      <w:pPr>
        <w:spacing w:after="0"/>
      </w:pPr>
    </w:p>
    <w:p w:rsidR="00B415EC" w:rsidRDefault="00B415EC">
      <w:pPr>
        <w:spacing w:after="0"/>
        <w:ind w:left="120"/>
      </w:pPr>
    </w:p>
    <w:p w:rsidR="00B415EC" w:rsidRDefault="00B415EC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B415EC">
        <w:tc>
          <w:tcPr>
            <w:tcW w:w="3114" w:type="dxa"/>
          </w:tcPr>
          <w:p w:rsidR="00B415EC" w:rsidRDefault="00B415E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B415EC" w:rsidRDefault="00B415E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B415EC" w:rsidRDefault="009B7FC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УТВЕРЖДЕНО</w:t>
            </w:r>
          </w:p>
          <w:p w:rsidR="00B415EC" w:rsidRDefault="009B7FC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Директор</w:t>
            </w:r>
          </w:p>
          <w:p w:rsidR="00B415EC" w:rsidRDefault="009B7FC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B415EC" w:rsidRDefault="009B7FC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Д.И.</w:t>
            </w:r>
          </w:p>
          <w:p w:rsidR="00B415EC" w:rsidRDefault="009B7FC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№92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«01» сентября   2025 г.</w:t>
            </w:r>
          </w:p>
          <w:p w:rsidR="00B415EC" w:rsidRDefault="00B415E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B415EC" w:rsidRDefault="00B415EC">
      <w:pPr>
        <w:spacing w:after="0"/>
        <w:ind w:left="120"/>
      </w:pPr>
    </w:p>
    <w:p w:rsidR="00B415EC" w:rsidRDefault="00B415EC">
      <w:pPr>
        <w:spacing w:after="0"/>
      </w:pPr>
    </w:p>
    <w:p w:rsidR="00B415EC" w:rsidRDefault="00B415EC">
      <w:pPr>
        <w:spacing w:after="0"/>
        <w:ind w:left="120"/>
      </w:pPr>
    </w:p>
    <w:p w:rsidR="00B415EC" w:rsidRDefault="009B7FCB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B415EC" w:rsidRDefault="009B7FCB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8358424)</w:t>
      </w:r>
    </w:p>
    <w:p w:rsidR="00B415EC" w:rsidRDefault="00B415EC">
      <w:pPr>
        <w:spacing w:after="0"/>
        <w:ind w:left="120"/>
        <w:jc w:val="center"/>
      </w:pPr>
    </w:p>
    <w:p w:rsidR="00B415EC" w:rsidRPr="00C34362" w:rsidRDefault="009B7FCB">
      <w:pPr>
        <w:spacing w:after="0" w:line="408" w:lineRule="auto"/>
        <w:ind w:left="120"/>
        <w:jc w:val="center"/>
        <w:rPr>
          <w:lang w:val="ru-RU"/>
        </w:rPr>
      </w:pPr>
      <w:r w:rsidRPr="00C34362">
        <w:rPr>
          <w:rFonts w:ascii="Times New Roman" w:hAnsi="Times New Roman"/>
          <w:b/>
          <w:color w:val="000000"/>
          <w:sz w:val="28"/>
          <w:lang w:val="ru-RU"/>
        </w:rPr>
        <w:t>учебного предмета «Иностранный язык (английский)»</w:t>
      </w:r>
    </w:p>
    <w:p w:rsidR="00B415EC" w:rsidRPr="00C34362" w:rsidRDefault="009B7FCB">
      <w:pPr>
        <w:spacing w:after="0" w:line="408" w:lineRule="auto"/>
        <w:ind w:left="120"/>
        <w:jc w:val="center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 xml:space="preserve">для обучающихся 2 – 4 классов </w:t>
      </w:r>
    </w:p>
    <w:p w:rsidR="00B415EC" w:rsidRPr="00C34362" w:rsidRDefault="00B415EC">
      <w:pPr>
        <w:spacing w:after="0"/>
        <w:ind w:left="120"/>
        <w:jc w:val="center"/>
        <w:rPr>
          <w:lang w:val="ru-RU"/>
        </w:rPr>
      </w:pPr>
    </w:p>
    <w:p w:rsidR="00B415EC" w:rsidRPr="00C34362" w:rsidRDefault="00B415EC">
      <w:pPr>
        <w:spacing w:after="0"/>
        <w:ind w:left="120"/>
        <w:jc w:val="center"/>
        <w:rPr>
          <w:lang w:val="ru-RU"/>
        </w:rPr>
      </w:pPr>
    </w:p>
    <w:p w:rsidR="00B415EC" w:rsidRPr="00C34362" w:rsidRDefault="00B415EC">
      <w:pPr>
        <w:spacing w:after="0"/>
        <w:jc w:val="both"/>
        <w:rPr>
          <w:lang w:val="ru-RU"/>
        </w:rPr>
      </w:pPr>
    </w:p>
    <w:p w:rsidR="00B415EC" w:rsidRPr="00C34362" w:rsidRDefault="00B415EC">
      <w:pPr>
        <w:spacing w:after="0"/>
        <w:ind w:left="120"/>
        <w:jc w:val="center"/>
        <w:rPr>
          <w:lang w:val="ru-RU"/>
        </w:rPr>
      </w:pPr>
    </w:p>
    <w:p w:rsidR="00B415EC" w:rsidRPr="00C34362" w:rsidRDefault="00B415EC">
      <w:pPr>
        <w:spacing w:after="0"/>
        <w:ind w:left="120"/>
        <w:jc w:val="center"/>
        <w:rPr>
          <w:lang w:val="ru-RU"/>
        </w:rPr>
      </w:pPr>
    </w:p>
    <w:p w:rsidR="00B415EC" w:rsidRPr="00C34362" w:rsidRDefault="00B415EC">
      <w:pPr>
        <w:spacing w:after="0"/>
        <w:ind w:left="120"/>
        <w:jc w:val="center"/>
        <w:rPr>
          <w:lang w:val="ru-RU"/>
        </w:rPr>
      </w:pPr>
    </w:p>
    <w:p w:rsidR="00B415EC" w:rsidRPr="00C34362" w:rsidRDefault="00B415EC">
      <w:pPr>
        <w:spacing w:after="0"/>
        <w:ind w:left="120"/>
        <w:jc w:val="center"/>
        <w:rPr>
          <w:lang w:val="ru-RU"/>
        </w:rPr>
      </w:pPr>
    </w:p>
    <w:p w:rsidR="00B415EC" w:rsidRPr="00C34362" w:rsidRDefault="00B415EC">
      <w:pPr>
        <w:spacing w:after="0"/>
        <w:ind w:left="120"/>
        <w:jc w:val="center"/>
        <w:rPr>
          <w:lang w:val="ru-RU"/>
        </w:rPr>
      </w:pPr>
    </w:p>
    <w:p w:rsidR="00B415EC" w:rsidRPr="00C34362" w:rsidRDefault="009B7FCB">
      <w:pPr>
        <w:spacing w:after="0"/>
        <w:ind w:left="120"/>
        <w:jc w:val="center"/>
        <w:rPr>
          <w:lang w:val="ru-RU"/>
        </w:rPr>
      </w:pPr>
      <w:bookmarkStart w:id="3" w:name="cfd04707-3192-4f35-bb6e-9ccc64c40c05"/>
      <w:r w:rsidRPr="00C34362">
        <w:rPr>
          <w:rFonts w:ascii="Times New Roman" w:hAnsi="Times New Roman"/>
          <w:b/>
          <w:color w:val="000000"/>
          <w:sz w:val="28"/>
          <w:lang w:val="ru-RU"/>
        </w:rPr>
        <w:t>сл. Кашары</w:t>
      </w:r>
      <w:bookmarkEnd w:id="3"/>
      <w:r w:rsidRPr="00C3436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865fc295-6d74-46ac-8b2f-18f525410f3e"/>
      <w:r w:rsidRPr="00C34362">
        <w:rPr>
          <w:rFonts w:ascii="Times New Roman" w:hAnsi="Times New Roman"/>
          <w:b/>
          <w:color w:val="000000"/>
          <w:sz w:val="28"/>
          <w:lang w:val="ru-RU"/>
        </w:rPr>
        <w:t>2025год</w:t>
      </w:r>
      <w:bookmarkEnd w:id="4"/>
    </w:p>
    <w:p w:rsidR="00B415EC" w:rsidRPr="00C34362" w:rsidRDefault="00B415EC">
      <w:pPr>
        <w:rPr>
          <w:lang w:val="ru-RU"/>
        </w:rPr>
        <w:sectPr w:rsidR="00B415EC" w:rsidRPr="00C34362">
          <w:pgSz w:w="11906" w:h="16383"/>
          <w:pgMar w:top="1134" w:right="850" w:bottom="1134" w:left="1701" w:header="720" w:footer="720" w:gutter="0"/>
          <w:cols w:space="720"/>
        </w:sectPr>
      </w:pPr>
      <w:bookmarkStart w:id="5" w:name="block-66844867"/>
    </w:p>
    <w:bookmarkEnd w:id="5"/>
    <w:p w:rsidR="00B415EC" w:rsidRPr="00C34362" w:rsidRDefault="009B7FCB">
      <w:pPr>
        <w:spacing w:after="0" w:line="264" w:lineRule="auto"/>
        <w:ind w:left="120"/>
        <w:jc w:val="both"/>
        <w:rPr>
          <w:lang w:val="ru-RU"/>
        </w:rPr>
      </w:pPr>
      <w:r w:rsidRPr="00C34362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B415EC" w:rsidRPr="00C34362" w:rsidRDefault="009B7FCB">
      <w:pPr>
        <w:spacing w:after="0" w:line="252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Программа по иностранному (английскому)</w:t>
      </w:r>
      <w:r w:rsidRPr="00C34362">
        <w:rPr>
          <w:rFonts w:ascii="Times New Roman" w:hAnsi="Times New Roman"/>
          <w:color w:val="000000"/>
          <w:sz w:val="28"/>
          <w:lang w:val="ru-RU"/>
        </w:rPr>
        <w:t xml:space="preserve">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</w:t>
      </w:r>
      <w:r w:rsidRPr="00C34362">
        <w:rPr>
          <w:rFonts w:ascii="Times New Roman" w:hAnsi="Times New Roman"/>
          <w:color w:val="000000"/>
          <w:sz w:val="28"/>
          <w:lang w:val="ru-RU"/>
        </w:rPr>
        <w:t>учающихся, сформулированные в федеральной рабочей программе воспитания.</w:t>
      </w:r>
    </w:p>
    <w:p w:rsidR="00B415EC" w:rsidRPr="00C34362" w:rsidRDefault="009B7FCB">
      <w:pPr>
        <w:spacing w:after="0" w:line="252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Программа по иностранному (английскому) языку раскрывает цели образования, развития и воспитания обучающихся средствами учебного предмета «Иностранный язык» на уровне начального общего</w:t>
      </w:r>
      <w:r w:rsidRPr="00C34362">
        <w:rPr>
          <w:rFonts w:ascii="Times New Roman" w:hAnsi="Times New Roman"/>
          <w:color w:val="000000"/>
          <w:sz w:val="28"/>
          <w:lang w:val="ru-RU"/>
        </w:rPr>
        <w:t xml:space="preserve"> образования, определяет обязательную (инвариантную) часть содержания изучаемого иностранного языка, за пределами которой остаётся возможность выбора учителем вариативной составляющей содержания образования по иностранному (английскому) языку.</w:t>
      </w:r>
    </w:p>
    <w:p w:rsidR="00B415EC" w:rsidRPr="00C34362" w:rsidRDefault="009B7FCB">
      <w:pPr>
        <w:spacing w:after="0" w:line="252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На уровне на</w:t>
      </w:r>
      <w:r w:rsidRPr="00C34362">
        <w:rPr>
          <w:rFonts w:ascii="Times New Roman" w:hAnsi="Times New Roman"/>
          <w:color w:val="000000"/>
          <w:sz w:val="28"/>
          <w:lang w:val="ru-RU"/>
        </w:rPr>
        <w:t>чального общего образования закладывается база для всего последующего иноязычного образования обучающихся, формируются основы функциональной грамотности, что придаёт особую ответственность данному этапу общего образования. Изучение иностранного языка в общ</w:t>
      </w:r>
      <w:r w:rsidRPr="00C34362">
        <w:rPr>
          <w:rFonts w:ascii="Times New Roman" w:hAnsi="Times New Roman"/>
          <w:color w:val="000000"/>
          <w:sz w:val="28"/>
          <w:lang w:val="ru-RU"/>
        </w:rPr>
        <w:t>еобразовательных организациях начинается со 2 класса. Обучающиеся данного возраста характеризуются большой восприимчивостью к овладению языками, что позволяет им овладевать основами общения на новом для них языке с меньшими затратами времени и усилий по ср</w:t>
      </w:r>
      <w:r w:rsidRPr="00C34362">
        <w:rPr>
          <w:rFonts w:ascii="Times New Roman" w:hAnsi="Times New Roman"/>
          <w:color w:val="000000"/>
          <w:sz w:val="28"/>
          <w:lang w:val="ru-RU"/>
        </w:rPr>
        <w:t>авнению с обучающимися других возрастных групп.</w:t>
      </w:r>
    </w:p>
    <w:p w:rsidR="00B415EC" w:rsidRPr="00C34362" w:rsidRDefault="009B7FCB">
      <w:pPr>
        <w:spacing w:after="0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Построение программы по иностранному (английскому) языку имеет нелинейный характер и основано на концентрическом принципе. В каждом классе даются новые элементы содержания и новые требования. В процессе обуче</w:t>
      </w:r>
      <w:r w:rsidRPr="00C34362">
        <w:rPr>
          <w:rFonts w:ascii="Times New Roman" w:hAnsi="Times New Roman"/>
          <w:color w:val="000000"/>
          <w:sz w:val="28"/>
          <w:lang w:val="ru-RU"/>
        </w:rPr>
        <w:t>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речи.</w:t>
      </w:r>
    </w:p>
    <w:p w:rsidR="00B415EC" w:rsidRPr="00C34362" w:rsidRDefault="009B7FCB">
      <w:pPr>
        <w:spacing w:after="0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Цели обучения иностранному (английскому) языку на уровне начального общего образо</w:t>
      </w:r>
      <w:r w:rsidRPr="00C34362">
        <w:rPr>
          <w:rFonts w:ascii="Times New Roman" w:hAnsi="Times New Roman"/>
          <w:color w:val="000000"/>
          <w:sz w:val="28"/>
          <w:lang w:val="ru-RU"/>
        </w:rPr>
        <w:t>вания можно условно разделить на образовательные, развивающие, воспитывающие.</w:t>
      </w:r>
    </w:p>
    <w:p w:rsidR="00B415EC" w:rsidRPr="00C34362" w:rsidRDefault="009B7FCB">
      <w:pPr>
        <w:spacing w:after="0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b/>
          <w:color w:val="000000"/>
          <w:sz w:val="28"/>
          <w:lang w:val="ru-RU"/>
        </w:rPr>
        <w:t>Образовательные цели</w:t>
      </w:r>
      <w:r w:rsidRPr="00C34362">
        <w:rPr>
          <w:rFonts w:ascii="Times New Roman" w:hAnsi="Times New Roman"/>
          <w:color w:val="000000"/>
          <w:sz w:val="28"/>
          <w:lang w:val="ru-RU"/>
        </w:rPr>
        <w:t xml:space="preserve"> программы по иностранному (английскому) языку на уровне начального общего образования включают:</w:t>
      </w:r>
    </w:p>
    <w:p w:rsidR="00B415EC" w:rsidRPr="00C34362" w:rsidRDefault="009B7FCB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формирование элементарной иноязычной коммуникативной компетен</w:t>
      </w:r>
      <w:r w:rsidRPr="00C34362">
        <w:rPr>
          <w:rFonts w:ascii="Times New Roman" w:hAnsi="Times New Roman"/>
          <w:color w:val="000000"/>
          <w:sz w:val="28"/>
          <w:lang w:val="ru-RU"/>
        </w:rPr>
        <w:t>ции, то есть способности и готовности общаться с носителями изучаемого иностранного языка в устной (говорение и аудирование) и письменной (чтение и письмо) форме с учётом возрастных возможностей и потребностей обучающегося;</w:t>
      </w:r>
    </w:p>
    <w:p w:rsidR="00B415EC" w:rsidRPr="00C34362" w:rsidRDefault="009B7FCB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lastRenderedPageBreak/>
        <w:t>расширение лингвистического круг</w:t>
      </w:r>
      <w:r w:rsidRPr="00C34362">
        <w:rPr>
          <w:rFonts w:ascii="Times New Roman" w:hAnsi="Times New Roman"/>
          <w:color w:val="000000"/>
          <w:sz w:val="28"/>
          <w:lang w:val="ru-RU"/>
        </w:rPr>
        <w:t xml:space="preserve">озора обучающихся за счёт овладения </w:t>
      </w:r>
      <w:r w:rsidRPr="00C34362">
        <w:rPr>
          <w:rFonts w:ascii="Times New Roman" w:hAnsi="Times New Roman"/>
          <w:color w:val="000000"/>
          <w:spacing w:val="-4"/>
          <w:sz w:val="28"/>
          <w:lang w:val="ru-RU"/>
        </w:rPr>
        <w:t>новыми языковыми средствами (фонетическими, орфографическими, лексическими,</w:t>
      </w:r>
      <w:r w:rsidRPr="00C34362">
        <w:rPr>
          <w:rFonts w:ascii="Times New Roman" w:hAnsi="Times New Roman"/>
          <w:color w:val="000000"/>
          <w:sz w:val="28"/>
          <w:lang w:val="ru-RU"/>
        </w:rPr>
        <w:t xml:space="preserve"> грамматическими) в соответствии </w:t>
      </w:r>
      <w:r>
        <w:rPr>
          <w:rFonts w:ascii="Times New Roman" w:hAnsi="Times New Roman"/>
          <w:color w:val="000000"/>
          <w:sz w:val="28"/>
        </w:rPr>
        <w:t>c</w:t>
      </w:r>
      <w:r w:rsidRPr="00C34362">
        <w:rPr>
          <w:rFonts w:ascii="Times New Roman" w:hAnsi="Times New Roman"/>
          <w:color w:val="000000"/>
          <w:sz w:val="28"/>
          <w:lang w:val="ru-RU"/>
        </w:rPr>
        <w:t xml:space="preserve"> отобранными темами общения;</w:t>
      </w:r>
    </w:p>
    <w:p w:rsidR="00B415EC" w:rsidRPr="00C34362" w:rsidRDefault="009B7FCB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освоение знаний о языковых явлениях изучаемого иностранного языка, о разных способ</w:t>
      </w:r>
      <w:r w:rsidRPr="00C34362">
        <w:rPr>
          <w:rFonts w:ascii="Times New Roman" w:hAnsi="Times New Roman"/>
          <w:color w:val="000000"/>
          <w:sz w:val="28"/>
          <w:lang w:val="ru-RU"/>
        </w:rPr>
        <w:t>ах выражения мысли на родном и иностранном языках;</w:t>
      </w:r>
    </w:p>
    <w:p w:rsidR="00B415EC" w:rsidRPr="00C34362" w:rsidRDefault="009B7FCB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использование для решения учебных задач интеллектуальных операций (сравнение, анализ, обобщение);</w:t>
      </w:r>
    </w:p>
    <w:p w:rsidR="00B415EC" w:rsidRPr="00C34362" w:rsidRDefault="009B7FCB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формирование умений работать с информацией, представленной в текстах разного типа (описание, повествование,</w:t>
      </w:r>
      <w:r w:rsidRPr="00C34362">
        <w:rPr>
          <w:rFonts w:ascii="Times New Roman" w:hAnsi="Times New Roman"/>
          <w:color w:val="000000"/>
          <w:sz w:val="28"/>
          <w:lang w:val="ru-RU"/>
        </w:rPr>
        <w:t xml:space="preserve"> рассуждение), пользоваться при необходимости словарями по иностранному языку.</w:t>
      </w:r>
    </w:p>
    <w:p w:rsidR="00B415EC" w:rsidRPr="00C34362" w:rsidRDefault="009B7FCB">
      <w:pPr>
        <w:spacing w:after="0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b/>
          <w:color w:val="000000"/>
          <w:spacing w:val="-4"/>
          <w:sz w:val="28"/>
          <w:lang w:val="ru-RU"/>
        </w:rPr>
        <w:t>Развивающие цели</w:t>
      </w:r>
      <w:r w:rsidRPr="00C34362">
        <w:rPr>
          <w:rFonts w:ascii="Times New Roman" w:hAnsi="Times New Roman"/>
          <w:color w:val="000000"/>
          <w:spacing w:val="-4"/>
          <w:sz w:val="28"/>
          <w:lang w:val="ru-RU"/>
        </w:rPr>
        <w:t xml:space="preserve"> программы по иностранному (английскому) языку на уровне</w:t>
      </w:r>
      <w:r w:rsidRPr="00C34362">
        <w:rPr>
          <w:rFonts w:ascii="Times New Roman" w:hAnsi="Times New Roman"/>
          <w:color w:val="000000"/>
          <w:sz w:val="28"/>
          <w:lang w:val="ru-RU"/>
        </w:rPr>
        <w:t xml:space="preserve"> начального общего образования включают:</w:t>
      </w:r>
    </w:p>
    <w:p w:rsidR="00B415EC" w:rsidRPr="00C34362" w:rsidRDefault="009B7FCB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осознание обучающимися роли языков как средства межличностного и</w:t>
      </w:r>
      <w:r w:rsidRPr="00C34362">
        <w:rPr>
          <w:rFonts w:ascii="Times New Roman" w:hAnsi="Times New Roman"/>
          <w:color w:val="000000"/>
          <w:sz w:val="28"/>
          <w:lang w:val="ru-RU"/>
        </w:rPr>
        <w:t xml:space="preserve"> межкультурного взаимодействия в условиях поликультурного, многоязычного мира и инструмента познания мира и культуры других народов;</w:t>
      </w:r>
    </w:p>
    <w:p w:rsidR="00B415EC" w:rsidRPr="00C34362" w:rsidRDefault="009B7FCB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становление коммуникативной культуры обучающихся и их общего речевого развития;</w:t>
      </w:r>
    </w:p>
    <w:p w:rsidR="00B415EC" w:rsidRPr="00C34362" w:rsidRDefault="009B7FCB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развитие компенсаторной способности адаптир</w:t>
      </w:r>
      <w:r w:rsidRPr="00C34362">
        <w:rPr>
          <w:rFonts w:ascii="Times New Roman" w:hAnsi="Times New Roman"/>
          <w:color w:val="000000"/>
          <w:sz w:val="28"/>
          <w:lang w:val="ru-RU"/>
        </w:rPr>
        <w:t>оваться к ситуациям общения при получении и передаче информации в условиях дефицита языковых средств;</w:t>
      </w:r>
    </w:p>
    <w:p w:rsidR="00B415EC" w:rsidRPr="00C34362" w:rsidRDefault="009B7FCB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формирование регулятивных действий: планирование последовательных шагов для решения учебной задачи; контроль процесса и результата своей деятельности; уст</w:t>
      </w:r>
      <w:r w:rsidRPr="00C34362">
        <w:rPr>
          <w:rFonts w:ascii="Times New Roman" w:hAnsi="Times New Roman"/>
          <w:color w:val="000000"/>
          <w:sz w:val="28"/>
          <w:lang w:val="ru-RU"/>
        </w:rPr>
        <w:t>ановление причины возникшей трудности и (или) ошибки, корректировка деятельности;</w:t>
      </w:r>
    </w:p>
    <w:p w:rsidR="00B415EC" w:rsidRPr="00C34362" w:rsidRDefault="009B7FCB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становление способности к оценке своих достижений в изучении иностранного языка, мотивация совершенствовать свои коммуникативные умения на иностранном языке.</w:t>
      </w:r>
    </w:p>
    <w:p w:rsidR="00B415EC" w:rsidRDefault="009B7FCB">
      <w:pPr>
        <w:spacing w:after="0"/>
        <w:ind w:firstLine="600"/>
        <w:jc w:val="both"/>
      </w:pPr>
      <w:r w:rsidRPr="00C34362">
        <w:rPr>
          <w:rFonts w:ascii="Times New Roman" w:hAnsi="Times New Roman"/>
          <w:color w:val="000000"/>
          <w:sz w:val="28"/>
          <w:lang w:val="ru-RU"/>
        </w:rPr>
        <w:t>Влияние параллел</w:t>
      </w:r>
      <w:r w:rsidRPr="00C34362">
        <w:rPr>
          <w:rFonts w:ascii="Times New Roman" w:hAnsi="Times New Roman"/>
          <w:color w:val="000000"/>
          <w:sz w:val="28"/>
          <w:lang w:val="ru-RU"/>
        </w:rPr>
        <w:t>ьного изучения родного языка и языка других стран и народов позволяет заложить основу для формирования гражданской идентичности, чувства патриотизма и гордости за свой народ, свой край, свою страну, помочь лучше осознать свою этническую и национальную прин</w:t>
      </w:r>
      <w:r w:rsidRPr="00C34362">
        <w:rPr>
          <w:rFonts w:ascii="Times New Roman" w:hAnsi="Times New Roman"/>
          <w:color w:val="000000"/>
          <w:sz w:val="28"/>
          <w:lang w:val="ru-RU"/>
        </w:rPr>
        <w:t xml:space="preserve">адлежность и проявлять интерес к языкам и культурам других народов, </w:t>
      </w:r>
      <w:r w:rsidRPr="00C3436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осознать наличие и значение общечеловеческих и базовых национальных ценностей. </w:t>
      </w:r>
      <w:r>
        <w:rPr>
          <w:rFonts w:ascii="Times New Roman" w:hAnsi="Times New Roman"/>
          <w:color w:val="000000"/>
          <w:sz w:val="28"/>
        </w:rPr>
        <w:t>Изучение иностранного (английского) языка обеспечивает:</w:t>
      </w:r>
    </w:p>
    <w:p w:rsidR="00B415EC" w:rsidRPr="00C34362" w:rsidRDefault="009B7FCB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 xml:space="preserve">понимание необходимости овладения иностранным языком </w:t>
      </w:r>
      <w:r w:rsidRPr="00C34362">
        <w:rPr>
          <w:rFonts w:ascii="Times New Roman" w:hAnsi="Times New Roman"/>
          <w:color w:val="000000"/>
          <w:sz w:val="28"/>
          <w:lang w:val="ru-RU"/>
        </w:rPr>
        <w:t>как средством общения в условиях взаимодействия разных стран и народов;</w:t>
      </w:r>
    </w:p>
    <w:p w:rsidR="00B415EC" w:rsidRPr="00C34362" w:rsidRDefault="009B7FCB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формирование предпосылок социокультурной/межкультурной компетенции, позволяющей приобщаться к культуре, традициям, реалиям стран/страны изучаемого языка, готовности представлять свою с</w:t>
      </w:r>
      <w:r w:rsidRPr="00C34362">
        <w:rPr>
          <w:rFonts w:ascii="Times New Roman" w:hAnsi="Times New Roman"/>
          <w:color w:val="000000"/>
          <w:sz w:val="28"/>
          <w:lang w:val="ru-RU"/>
        </w:rPr>
        <w:t>трану, её культуру в условиях межкультурного общения, соблюдая речевой этикет и используя имеющиеся речевые и неречевые средства общения;</w:t>
      </w:r>
    </w:p>
    <w:p w:rsidR="00B415EC" w:rsidRPr="00C34362" w:rsidRDefault="009B7FCB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 xml:space="preserve">воспитание уважительного отношения к иной культуре посредством знакомств с культурой стран изучаемого языка и более </w:t>
      </w:r>
      <w:r w:rsidRPr="00C34362">
        <w:rPr>
          <w:rFonts w:ascii="Times New Roman" w:hAnsi="Times New Roman"/>
          <w:color w:val="000000"/>
          <w:sz w:val="28"/>
          <w:lang w:val="ru-RU"/>
        </w:rPr>
        <w:t>глубокого осознания особенностей культуры своего народа;</w:t>
      </w:r>
    </w:p>
    <w:p w:rsidR="00B415EC" w:rsidRPr="00C34362" w:rsidRDefault="009B7FCB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воспитание эмоционального и познавательного интереса к художественной культуре других народов;</w:t>
      </w:r>
    </w:p>
    <w:p w:rsidR="00B415EC" w:rsidRPr="00C34362" w:rsidRDefault="009B7FCB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pacing w:val="-6"/>
          <w:sz w:val="28"/>
          <w:lang w:val="ru-RU"/>
        </w:rPr>
        <w:t>формирование положительной мотивации и устойчивого учебно-познавательного</w:t>
      </w:r>
      <w:r w:rsidRPr="00C34362">
        <w:rPr>
          <w:rFonts w:ascii="Times New Roman" w:hAnsi="Times New Roman"/>
          <w:color w:val="000000"/>
          <w:sz w:val="28"/>
          <w:lang w:val="ru-RU"/>
        </w:rPr>
        <w:t xml:space="preserve"> интереса к предмету «Иностранн</w:t>
      </w:r>
      <w:r w:rsidRPr="00C34362">
        <w:rPr>
          <w:rFonts w:ascii="Times New Roman" w:hAnsi="Times New Roman"/>
          <w:color w:val="000000"/>
          <w:sz w:val="28"/>
          <w:lang w:val="ru-RU"/>
        </w:rPr>
        <w:t>ый язык».</w:t>
      </w:r>
    </w:p>
    <w:p w:rsidR="00B415EC" w:rsidRPr="00C34362" w:rsidRDefault="009B7FCB">
      <w:pPr>
        <w:spacing w:after="0" w:line="264" w:lineRule="auto"/>
        <w:ind w:left="120"/>
        <w:jc w:val="both"/>
        <w:rPr>
          <w:lang w:val="ru-RU"/>
        </w:rPr>
      </w:pPr>
      <w:bookmarkStart w:id="6" w:name="8e4de2fd-43cd-4bc5-8d35-2312bb8da802"/>
      <w:r w:rsidRPr="00C34362">
        <w:rPr>
          <w:rFonts w:ascii="Times New Roman" w:hAnsi="Times New Roman"/>
          <w:color w:val="000000"/>
          <w:sz w:val="28"/>
          <w:lang w:val="ru-RU"/>
        </w:rPr>
        <w:t>На изучение иностранного (английского) языка на уровне начального общего образования отводится 204 часа: во 2 классе – 68 часов (2 часа в неделю), в 3 классе – 68 часов (2 часа в неделю), в 4 классе – 68 часов (2 часа в неделю).</w:t>
      </w:r>
      <w:bookmarkEnd w:id="6"/>
    </w:p>
    <w:p w:rsidR="00B415EC" w:rsidRPr="00C34362" w:rsidRDefault="00B415EC">
      <w:pPr>
        <w:spacing w:after="0" w:line="264" w:lineRule="auto"/>
        <w:ind w:left="120"/>
        <w:jc w:val="both"/>
        <w:rPr>
          <w:lang w:val="ru-RU"/>
        </w:rPr>
      </w:pPr>
    </w:p>
    <w:p w:rsidR="00B415EC" w:rsidRPr="00C34362" w:rsidRDefault="00B415EC">
      <w:pPr>
        <w:rPr>
          <w:lang w:val="ru-RU"/>
        </w:rPr>
        <w:sectPr w:rsidR="00B415EC" w:rsidRPr="00C34362">
          <w:pgSz w:w="11906" w:h="16383"/>
          <w:pgMar w:top="1134" w:right="850" w:bottom="1134" w:left="1701" w:header="720" w:footer="720" w:gutter="0"/>
          <w:cols w:space="720"/>
        </w:sectPr>
      </w:pPr>
      <w:bookmarkStart w:id="7" w:name="block-66844872"/>
    </w:p>
    <w:bookmarkEnd w:id="7"/>
    <w:p w:rsidR="00B415EC" w:rsidRPr="00C34362" w:rsidRDefault="009B7FCB">
      <w:pPr>
        <w:spacing w:after="0" w:line="264" w:lineRule="auto"/>
        <w:ind w:left="120"/>
        <w:jc w:val="both"/>
        <w:rPr>
          <w:lang w:val="ru-RU"/>
        </w:rPr>
      </w:pPr>
      <w:r w:rsidRPr="00C34362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</w:t>
      </w:r>
      <w:r w:rsidRPr="00C34362">
        <w:rPr>
          <w:rFonts w:ascii="Times New Roman" w:hAnsi="Times New Roman"/>
          <w:b/>
          <w:color w:val="000000"/>
          <w:sz w:val="28"/>
          <w:lang w:val="ru-RU"/>
        </w:rPr>
        <w:t xml:space="preserve"> ОБУЧЕНИЯ</w:t>
      </w:r>
    </w:p>
    <w:p w:rsidR="00B415EC" w:rsidRPr="00C34362" w:rsidRDefault="00B415EC">
      <w:pPr>
        <w:spacing w:after="0" w:line="264" w:lineRule="auto"/>
        <w:ind w:left="120"/>
        <w:jc w:val="both"/>
        <w:rPr>
          <w:lang w:val="ru-RU"/>
        </w:rPr>
      </w:pPr>
    </w:p>
    <w:p w:rsidR="00B415EC" w:rsidRPr="00C34362" w:rsidRDefault="009B7FCB">
      <w:pPr>
        <w:spacing w:after="0" w:line="264" w:lineRule="auto"/>
        <w:ind w:left="120"/>
        <w:jc w:val="both"/>
        <w:rPr>
          <w:lang w:val="ru-RU"/>
        </w:rPr>
      </w:pPr>
      <w:r w:rsidRPr="00C34362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B415EC" w:rsidRPr="00C34362" w:rsidRDefault="00B415EC">
      <w:pPr>
        <w:spacing w:after="0" w:line="264" w:lineRule="auto"/>
        <w:ind w:left="120"/>
        <w:jc w:val="both"/>
        <w:rPr>
          <w:lang w:val="ru-RU"/>
        </w:rPr>
      </w:pPr>
    </w:p>
    <w:p w:rsidR="00B415EC" w:rsidRPr="00C34362" w:rsidRDefault="009B7FCB">
      <w:pPr>
        <w:spacing w:after="0" w:line="264" w:lineRule="auto"/>
        <w:ind w:left="120"/>
        <w:jc w:val="both"/>
        <w:rPr>
          <w:lang w:val="ru-RU"/>
        </w:rPr>
      </w:pPr>
      <w:r w:rsidRPr="00C34362">
        <w:rPr>
          <w:rFonts w:ascii="Times New Roman" w:hAnsi="Times New Roman"/>
          <w:b/>
          <w:color w:val="000000"/>
          <w:sz w:val="28"/>
          <w:lang w:val="ru-RU"/>
        </w:rPr>
        <w:t>Тематическое содержание речи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i/>
          <w:color w:val="000000"/>
          <w:sz w:val="28"/>
          <w:lang w:val="ru-RU"/>
        </w:rPr>
        <w:t>Мир моего «я»</w:t>
      </w:r>
      <w:r w:rsidRPr="00C34362">
        <w:rPr>
          <w:rFonts w:ascii="Times New Roman" w:hAnsi="Times New Roman"/>
          <w:color w:val="000000"/>
          <w:sz w:val="28"/>
          <w:lang w:val="ru-RU"/>
        </w:rPr>
        <w:t xml:space="preserve">. Приветствие. Знакомство. </w:t>
      </w:r>
      <w:r>
        <w:rPr>
          <w:rFonts w:ascii="Times New Roman" w:hAnsi="Times New Roman"/>
          <w:color w:val="000000"/>
          <w:sz w:val="28"/>
        </w:rPr>
        <w:t xml:space="preserve">Моя семья. </w:t>
      </w:r>
      <w:r w:rsidRPr="00C34362">
        <w:rPr>
          <w:rFonts w:ascii="Times New Roman" w:hAnsi="Times New Roman"/>
          <w:color w:val="000000"/>
          <w:sz w:val="28"/>
          <w:lang w:val="ru-RU"/>
        </w:rPr>
        <w:t>Мой день рождения. Моя любимая еда.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i/>
          <w:color w:val="000000"/>
          <w:sz w:val="28"/>
          <w:lang w:val="ru-RU"/>
        </w:rPr>
        <w:t>Мир моих увлечений</w:t>
      </w:r>
      <w:r w:rsidRPr="00C34362">
        <w:rPr>
          <w:rFonts w:ascii="Times New Roman" w:hAnsi="Times New Roman"/>
          <w:color w:val="000000"/>
          <w:sz w:val="28"/>
          <w:lang w:val="ru-RU"/>
        </w:rPr>
        <w:t>. Любимый цвет, игрушка. Любимые занятия. Мой питомец. Выходной день.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i/>
          <w:color w:val="000000"/>
          <w:sz w:val="28"/>
          <w:lang w:val="ru-RU"/>
        </w:rPr>
        <w:t>Мир вокруг меня</w:t>
      </w:r>
      <w:r w:rsidRPr="00C34362">
        <w:rPr>
          <w:rFonts w:ascii="Times New Roman" w:hAnsi="Times New Roman"/>
          <w:color w:val="000000"/>
          <w:sz w:val="28"/>
          <w:lang w:val="ru-RU"/>
        </w:rPr>
        <w:t xml:space="preserve">. Моя школа. Мои </w:t>
      </w:r>
      <w:r w:rsidRPr="00C34362">
        <w:rPr>
          <w:rFonts w:ascii="Times New Roman" w:hAnsi="Times New Roman"/>
          <w:color w:val="000000"/>
          <w:sz w:val="28"/>
          <w:lang w:val="ru-RU"/>
        </w:rPr>
        <w:t>друзья. Моя малая родина (город, село).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Родная страна и страны изучаемого языка. </w:t>
      </w:r>
      <w:r w:rsidRPr="00C34362">
        <w:rPr>
          <w:rFonts w:ascii="Times New Roman" w:hAnsi="Times New Roman"/>
          <w:color w:val="000000"/>
          <w:sz w:val="28"/>
          <w:lang w:val="ru-RU"/>
        </w:rPr>
        <w:t>Названия родной страны и страны/стран изучаемого языка; их столиц. Произведения детского фольклора. Литературные персонажи детских книг. Праздники родной страны и страны/стран</w:t>
      </w:r>
      <w:r w:rsidRPr="00C34362">
        <w:rPr>
          <w:rFonts w:ascii="Times New Roman" w:hAnsi="Times New Roman"/>
          <w:color w:val="000000"/>
          <w:sz w:val="28"/>
          <w:lang w:val="ru-RU"/>
        </w:rPr>
        <w:t xml:space="preserve"> изучаемого языка (Новый год, Рождество).</w:t>
      </w:r>
    </w:p>
    <w:p w:rsidR="00B415EC" w:rsidRPr="00C34362" w:rsidRDefault="00B415EC">
      <w:pPr>
        <w:spacing w:after="0" w:line="264" w:lineRule="auto"/>
        <w:ind w:left="120"/>
        <w:jc w:val="both"/>
        <w:rPr>
          <w:lang w:val="ru-RU"/>
        </w:rPr>
      </w:pPr>
    </w:p>
    <w:p w:rsidR="00B415EC" w:rsidRPr="00C34362" w:rsidRDefault="009B7FCB">
      <w:pPr>
        <w:spacing w:after="0" w:line="264" w:lineRule="auto"/>
        <w:ind w:left="120"/>
        <w:jc w:val="both"/>
        <w:rPr>
          <w:lang w:val="ru-RU"/>
        </w:rPr>
      </w:pPr>
      <w:r w:rsidRPr="00C34362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B415EC" w:rsidRPr="00C34362" w:rsidRDefault="009B7FCB">
      <w:pPr>
        <w:spacing w:after="0" w:line="264" w:lineRule="auto"/>
        <w:ind w:left="120"/>
        <w:jc w:val="both"/>
        <w:rPr>
          <w:lang w:val="ru-RU"/>
        </w:rPr>
      </w:pPr>
      <w:r w:rsidRPr="00C34362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 w:rsidRPr="00C34362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</w:t>
      </w:r>
      <w:r w:rsidRPr="00C34362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Ведение с опорой на речевые ситуации, ключевые слова и (или) иллюстрации с соблюдением норм речевого этикета, принятых в стране/странах и</w:t>
      </w:r>
      <w:r w:rsidRPr="00C34362">
        <w:rPr>
          <w:rFonts w:ascii="Times New Roman" w:hAnsi="Times New Roman"/>
          <w:color w:val="000000"/>
          <w:sz w:val="28"/>
          <w:lang w:val="ru-RU"/>
        </w:rPr>
        <w:t>зучаемого языка: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диалога этикетного характера: приветствие, начало и завершение разговора, знакомство с собеседником; поздравление с праздником; выражение благодарности за поздравление; извинение;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 xml:space="preserve">диалога-расспроса: запрашивание интересующей информации; </w:t>
      </w:r>
      <w:r w:rsidRPr="00C34362">
        <w:rPr>
          <w:rFonts w:ascii="Times New Roman" w:hAnsi="Times New Roman"/>
          <w:color w:val="000000"/>
          <w:sz w:val="28"/>
          <w:lang w:val="ru-RU"/>
        </w:rPr>
        <w:t>сообщение фактической информации, ответы на вопросы собеседника.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 w:rsidRPr="00C34362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</w:t>
      </w:r>
      <w:r w:rsidRPr="00C34362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Создание с опорой на ключевые слова, вопросы и (или) иллюстрации устных монологических высказываний: описание предмета, реального человека или лите</w:t>
      </w:r>
      <w:r w:rsidRPr="00C34362">
        <w:rPr>
          <w:rFonts w:ascii="Times New Roman" w:hAnsi="Times New Roman"/>
          <w:color w:val="000000"/>
          <w:sz w:val="28"/>
          <w:lang w:val="ru-RU"/>
        </w:rPr>
        <w:t>ратурного персонажа; рассказ о себе, члене семьи, друге.</w:t>
      </w:r>
    </w:p>
    <w:p w:rsidR="00B415EC" w:rsidRPr="00C34362" w:rsidRDefault="009B7FCB">
      <w:pPr>
        <w:spacing w:after="0" w:line="264" w:lineRule="auto"/>
        <w:ind w:left="120"/>
        <w:jc w:val="both"/>
        <w:rPr>
          <w:lang w:val="ru-RU"/>
        </w:rPr>
      </w:pPr>
      <w:r w:rsidRPr="00C34362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Понимание на слух речи учителя и других обучающихся и вербальная/невербальная реакция на услышанное (при непосредственном общении).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 xml:space="preserve">Восприятие и понимание на слух учебных текстов, </w:t>
      </w:r>
      <w:r w:rsidRPr="00C34362">
        <w:rPr>
          <w:rFonts w:ascii="Times New Roman" w:hAnsi="Times New Roman"/>
          <w:color w:val="000000"/>
          <w:sz w:val="28"/>
          <w:lang w:val="ru-RU"/>
        </w:rPr>
        <w:t>построенных на изученном языковом материале, в соответствии с поставленной коммуникативной задачей: с пониманием основного содержания, с пониманием запрашиваемой информации (при опосредованном общении).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Аудирование с пониманием основного содержания текста </w:t>
      </w:r>
      <w:r w:rsidRPr="00C34362">
        <w:rPr>
          <w:rFonts w:ascii="Times New Roman" w:hAnsi="Times New Roman"/>
          <w:color w:val="000000"/>
          <w:sz w:val="28"/>
          <w:lang w:val="ru-RU"/>
        </w:rPr>
        <w:t>предполагает определение основной темы и главных фактов/событий в воспринимаемом на слух тексте с опорой на иллюстрации и с использованием языковой догадки.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Аудирование с пониманием запрашиваемой информации предполагает выделение из воспринимаемого на слух</w:t>
      </w:r>
      <w:r w:rsidRPr="00C34362">
        <w:rPr>
          <w:rFonts w:ascii="Times New Roman" w:hAnsi="Times New Roman"/>
          <w:color w:val="000000"/>
          <w:sz w:val="28"/>
          <w:lang w:val="ru-RU"/>
        </w:rPr>
        <w:t xml:space="preserve"> текста и понимание информации фактического характера (например, имя, возраст, любимое занятие, цвет) с опорой на иллюстрации и с использованием языковой догадки.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 xml:space="preserve">Тексты для аудирования: диалог, высказывания собеседников в ситуациях повседневного общения, </w:t>
      </w:r>
      <w:r w:rsidRPr="00C34362">
        <w:rPr>
          <w:rFonts w:ascii="Times New Roman" w:hAnsi="Times New Roman"/>
          <w:color w:val="000000"/>
          <w:sz w:val="28"/>
          <w:lang w:val="ru-RU"/>
        </w:rPr>
        <w:t>рассказ, сказка.</w:t>
      </w:r>
    </w:p>
    <w:p w:rsidR="00B415EC" w:rsidRPr="00C34362" w:rsidRDefault="009B7FCB">
      <w:pPr>
        <w:spacing w:after="0" w:line="264" w:lineRule="auto"/>
        <w:ind w:left="120"/>
        <w:jc w:val="both"/>
        <w:rPr>
          <w:lang w:val="ru-RU"/>
        </w:rPr>
      </w:pPr>
      <w:r w:rsidRPr="00C34362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Чтение вслух учебных текстов, построенных на изученном языковом материале, с соблюдением правил чтения и соответствующей интонацией; понимание прочитанного.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Тексты для чтения вслух: диалог, рассказ, сказка.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Чтение про себя</w:t>
      </w:r>
      <w:r w:rsidRPr="00C34362">
        <w:rPr>
          <w:rFonts w:ascii="Times New Roman" w:hAnsi="Times New Roman"/>
          <w:color w:val="000000"/>
          <w:sz w:val="28"/>
          <w:lang w:val="ru-RU"/>
        </w:rPr>
        <w:t xml:space="preserve"> учебных текстов, построенных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Чтение с поним</w:t>
      </w:r>
      <w:r w:rsidRPr="00C34362">
        <w:rPr>
          <w:rFonts w:ascii="Times New Roman" w:hAnsi="Times New Roman"/>
          <w:color w:val="000000"/>
          <w:sz w:val="28"/>
          <w:lang w:val="ru-RU"/>
        </w:rPr>
        <w:t>анием основного содержания текста предполагает определение основной темы и главных фактов/событий в прочитанном тексте с опорой на иллюстрации и с использованием языковой догадки.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Чтение с пониманием запрашиваемой информации предполагает нахождение в прочи</w:t>
      </w:r>
      <w:r w:rsidRPr="00C34362">
        <w:rPr>
          <w:rFonts w:ascii="Times New Roman" w:hAnsi="Times New Roman"/>
          <w:color w:val="000000"/>
          <w:sz w:val="28"/>
          <w:lang w:val="ru-RU"/>
        </w:rPr>
        <w:t>танном тексте и понимание запрашиваемой информации фактического характера с опорой на иллюстрации и с использованием языковой догадки.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Тексты для чтения про себя: диалог, рассказ, сказка, электронное сообщение личного характера.</w:t>
      </w:r>
    </w:p>
    <w:p w:rsidR="00B415EC" w:rsidRPr="00C34362" w:rsidRDefault="009B7FCB">
      <w:pPr>
        <w:spacing w:after="0" w:line="264" w:lineRule="auto"/>
        <w:ind w:left="120"/>
        <w:jc w:val="both"/>
        <w:rPr>
          <w:lang w:val="ru-RU"/>
        </w:rPr>
      </w:pPr>
      <w:r w:rsidRPr="00C34362">
        <w:rPr>
          <w:rFonts w:ascii="Times New Roman" w:hAnsi="Times New Roman"/>
          <w:i/>
          <w:color w:val="000000"/>
          <w:sz w:val="28"/>
          <w:lang w:val="ru-RU"/>
        </w:rPr>
        <w:t>Письмо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Овладение техникой п</w:t>
      </w:r>
      <w:r w:rsidRPr="00C34362">
        <w:rPr>
          <w:rFonts w:ascii="Times New Roman" w:hAnsi="Times New Roman"/>
          <w:color w:val="000000"/>
          <w:sz w:val="28"/>
          <w:lang w:val="ru-RU"/>
        </w:rPr>
        <w:t>исьма (полупечатное написание букв, буквосочетаний, слов).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Воспроизведение речевых образцов, списывание текста; выписывание из текста слов, словосочетаний, предложений; вставка пропущенных букв в слово или слов в предложение, дописывание предложений в соот</w:t>
      </w:r>
      <w:r w:rsidRPr="00C34362">
        <w:rPr>
          <w:rFonts w:ascii="Times New Roman" w:hAnsi="Times New Roman"/>
          <w:color w:val="000000"/>
          <w:sz w:val="28"/>
          <w:lang w:val="ru-RU"/>
        </w:rPr>
        <w:t>ветствии с решаемой учебной задачей.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Заполнение простых формуляров с указанием личной информации (имя, фамилия, возраст, страна проживания) в соответствии с нормами, принятыми в стране/странах изучаемого языка.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Написание с опорой на образец коротких поздра</w:t>
      </w:r>
      <w:r w:rsidRPr="00C34362">
        <w:rPr>
          <w:rFonts w:ascii="Times New Roman" w:hAnsi="Times New Roman"/>
          <w:color w:val="000000"/>
          <w:sz w:val="28"/>
          <w:lang w:val="ru-RU"/>
        </w:rPr>
        <w:t>влений с праздниками (с днём рождения, Новым годом).</w:t>
      </w:r>
    </w:p>
    <w:p w:rsidR="00B415EC" w:rsidRPr="00C34362" w:rsidRDefault="00B415EC">
      <w:pPr>
        <w:spacing w:after="0" w:line="264" w:lineRule="auto"/>
        <w:ind w:left="120"/>
        <w:jc w:val="both"/>
        <w:rPr>
          <w:lang w:val="ru-RU"/>
        </w:rPr>
      </w:pPr>
    </w:p>
    <w:p w:rsidR="00B415EC" w:rsidRPr="00C34362" w:rsidRDefault="009B7FCB">
      <w:pPr>
        <w:spacing w:after="0" w:line="264" w:lineRule="auto"/>
        <w:ind w:left="120"/>
        <w:jc w:val="both"/>
        <w:rPr>
          <w:lang w:val="ru-RU"/>
        </w:rPr>
      </w:pPr>
      <w:r w:rsidRPr="00C34362">
        <w:rPr>
          <w:rFonts w:ascii="Times New Roman" w:hAnsi="Times New Roman"/>
          <w:b/>
          <w:color w:val="000000"/>
          <w:sz w:val="28"/>
          <w:lang w:val="ru-RU"/>
        </w:rPr>
        <w:lastRenderedPageBreak/>
        <w:t>Языковые знания и навыки</w:t>
      </w:r>
    </w:p>
    <w:p w:rsidR="00B415EC" w:rsidRPr="00C34362" w:rsidRDefault="009B7FCB">
      <w:pPr>
        <w:spacing w:after="0" w:line="264" w:lineRule="auto"/>
        <w:ind w:left="120"/>
        <w:jc w:val="both"/>
        <w:rPr>
          <w:lang w:val="ru-RU"/>
        </w:rPr>
      </w:pPr>
      <w:r w:rsidRPr="00C34362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Буквы английского алфавита. Корректное называние букв английского алфавита.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Нормы произношения: долгота и краткость гласных, отсутствие оглушения звонк</w:t>
      </w:r>
      <w:r w:rsidRPr="00C34362">
        <w:rPr>
          <w:rFonts w:ascii="Times New Roman" w:hAnsi="Times New Roman"/>
          <w:color w:val="000000"/>
          <w:sz w:val="28"/>
          <w:lang w:val="ru-RU"/>
        </w:rPr>
        <w:t xml:space="preserve">их согласных в конце слога или слова, отсутствие смягчения согласных перед гласными. Связующее 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>«</w:t>
      </w:r>
      <w:r>
        <w:rPr>
          <w:rFonts w:ascii="Times New Roman" w:hAnsi="Times New Roman"/>
          <w:i/>
          <w:color w:val="000000"/>
          <w:sz w:val="28"/>
        </w:rPr>
        <w:t>r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>» (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is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Различение на слух и адекватное, без ошибок, ведущих к сбою в коммуникации, произнесение слов с соблюдением правильного ударения и фраз/пре</w:t>
      </w:r>
      <w:r w:rsidRPr="00C34362">
        <w:rPr>
          <w:rFonts w:ascii="Times New Roman" w:hAnsi="Times New Roman"/>
          <w:color w:val="000000"/>
          <w:sz w:val="28"/>
          <w:lang w:val="ru-RU"/>
        </w:rPr>
        <w:t>дложений (повествовательного, побудительного и вопросительного: общий и специальный вопросы) с соблюдением их ритмико-интонационных особенностей.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Правила чтения гласных в открытом и закрытом слоге в односложных словах; согласных; основных звукобуквенных со</w:t>
      </w:r>
      <w:r w:rsidRPr="00C34362">
        <w:rPr>
          <w:rFonts w:ascii="Times New Roman" w:hAnsi="Times New Roman"/>
          <w:color w:val="000000"/>
          <w:sz w:val="28"/>
          <w:lang w:val="ru-RU"/>
        </w:rPr>
        <w:t>четаний. Вычленение из слова некоторых звукобуквенных сочетаний при анализе изученных слов.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Чтение новых слов согласно основным правилам чтения английского языка.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Знаки английской транскрипции; отличие их от букв английского алфавита. Фонетически корректно</w:t>
      </w:r>
      <w:r w:rsidRPr="00C34362">
        <w:rPr>
          <w:rFonts w:ascii="Times New Roman" w:hAnsi="Times New Roman"/>
          <w:color w:val="000000"/>
          <w:sz w:val="28"/>
          <w:lang w:val="ru-RU"/>
        </w:rPr>
        <w:t>е озвучивание знаков транскрипции.</w:t>
      </w:r>
    </w:p>
    <w:p w:rsidR="00B415EC" w:rsidRPr="00C34362" w:rsidRDefault="009B7FCB">
      <w:pPr>
        <w:spacing w:after="0" w:line="264" w:lineRule="auto"/>
        <w:ind w:left="120"/>
        <w:jc w:val="both"/>
        <w:rPr>
          <w:lang w:val="ru-RU"/>
        </w:rPr>
      </w:pPr>
      <w:r w:rsidRPr="00C34362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Графически корректное (полупечатное) написание букв английского алфавита в буквосочетаниях и словах. Правильное написание изученных слов.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 xml:space="preserve">Правильная расстановка знаков препинания: точки, вопросительного и восклицательного знаков в конце предложения; правильное использование апострофа в изученных сокращённых формах глагола-связки, вспомогательного и модального глаголов (например,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m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isn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i/>
          <w:color w:val="000000"/>
          <w:sz w:val="28"/>
        </w:rPr>
        <w:t>don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doesn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C34362">
        <w:rPr>
          <w:rFonts w:ascii="Times New Roman" w:hAnsi="Times New Roman"/>
          <w:color w:val="000000"/>
          <w:sz w:val="28"/>
          <w:lang w:val="ru-RU"/>
        </w:rPr>
        <w:t>), существительных в притяжательном падеже (</w:t>
      </w:r>
      <w:r>
        <w:rPr>
          <w:rFonts w:ascii="Times New Roman" w:hAnsi="Times New Roman"/>
          <w:i/>
          <w:color w:val="000000"/>
          <w:sz w:val="28"/>
        </w:rPr>
        <w:t>Ann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s</w:t>
      </w:r>
      <w:r w:rsidRPr="00C34362">
        <w:rPr>
          <w:rFonts w:ascii="Times New Roman" w:hAnsi="Times New Roman"/>
          <w:color w:val="000000"/>
          <w:sz w:val="28"/>
          <w:lang w:val="ru-RU"/>
        </w:rPr>
        <w:t>).</w:t>
      </w:r>
    </w:p>
    <w:p w:rsidR="00B415EC" w:rsidRPr="00C34362" w:rsidRDefault="009B7FCB">
      <w:pPr>
        <w:spacing w:after="0" w:line="264" w:lineRule="auto"/>
        <w:ind w:left="120"/>
        <w:jc w:val="both"/>
        <w:rPr>
          <w:lang w:val="ru-RU"/>
        </w:rPr>
      </w:pPr>
      <w:r w:rsidRPr="00C34362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 xml:space="preserve">Распознавание и употребление в устной и письменной речи не менее 200 лексических единиц (слов, словосочетаний, речевых клише), обслуживающих ситуации общения </w:t>
      </w:r>
      <w:r w:rsidRPr="00C34362">
        <w:rPr>
          <w:rFonts w:ascii="Times New Roman" w:hAnsi="Times New Roman"/>
          <w:color w:val="000000"/>
          <w:sz w:val="28"/>
          <w:lang w:val="ru-RU"/>
        </w:rPr>
        <w:t>в рамках тематического содержания речи для 2 класса.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Распознавание в устной и письменной речи интернациональных слов (</w:t>
      </w:r>
      <w:r>
        <w:rPr>
          <w:rFonts w:ascii="Times New Roman" w:hAnsi="Times New Roman"/>
          <w:i/>
          <w:color w:val="000000"/>
          <w:sz w:val="28"/>
        </w:rPr>
        <w:t>doctor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film</w:t>
      </w:r>
      <w:r w:rsidRPr="00C34362">
        <w:rPr>
          <w:rFonts w:ascii="Times New Roman" w:hAnsi="Times New Roman"/>
          <w:color w:val="000000"/>
          <w:sz w:val="28"/>
          <w:lang w:val="ru-RU"/>
        </w:rPr>
        <w:t>) с помощью языковой догадки.</w:t>
      </w:r>
    </w:p>
    <w:p w:rsidR="00B415EC" w:rsidRPr="00C34362" w:rsidRDefault="009B7FCB">
      <w:pPr>
        <w:spacing w:after="0" w:line="264" w:lineRule="auto"/>
        <w:ind w:left="120"/>
        <w:jc w:val="both"/>
        <w:rPr>
          <w:lang w:val="ru-RU"/>
        </w:rPr>
      </w:pPr>
      <w:r w:rsidRPr="00C34362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Распознавание в письменном и звучащем тексте и употребление в устной</w:t>
      </w:r>
      <w:r w:rsidRPr="00C34362">
        <w:rPr>
          <w:rFonts w:ascii="Times New Roman" w:hAnsi="Times New Roman"/>
          <w:color w:val="000000"/>
          <w:sz w:val="28"/>
          <w:lang w:val="ru-RU"/>
        </w:rPr>
        <w:t xml:space="preserve"> и письменной речи: изученных морфологических форм и синтаксических конструкций английского языка.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lastRenderedPageBreak/>
        <w:t>Коммуникативные типы предложений: повествовательные (утвердительные, отрицательные), вопросительные (общий, специальный вопрос), побудительные в утвердительн</w:t>
      </w:r>
      <w:r w:rsidRPr="00C34362">
        <w:rPr>
          <w:rFonts w:ascii="Times New Roman" w:hAnsi="Times New Roman"/>
          <w:color w:val="000000"/>
          <w:sz w:val="28"/>
          <w:lang w:val="ru-RU"/>
        </w:rPr>
        <w:t>ой форме).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Нераспространённые и распространённые простые предложения.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i/>
          <w:color w:val="000000"/>
          <w:sz w:val="28"/>
        </w:rPr>
        <w:t>It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i/>
          <w:color w:val="000000"/>
          <w:sz w:val="28"/>
        </w:rPr>
        <w:t>It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s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red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ball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>.).</w:t>
      </w:r>
    </w:p>
    <w:p w:rsidR="00B415EC" w:rsidRDefault="009B7FC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начальным </w:t>
      </w:r>
      <w:r>
        <w:rPr>
          <w:rFonts w:ascii="Times New Roman" w:hAnsi="Times New Roman"/>
          <w:i/>
          <w:color w:val="000000"/>
          <w:sz w:val="28"/>
        </w:rPr>
        <w:t>There + to be</w:t>
      </w:r>
      <w:r>
        <w:rPr>
          <w:rFonts w:ascii="Times New Roman" w:hAnsi="Times New Roman"/>
          <w:color w:val="000000"/>
          <w:sz w:val="28"/>
        </w:rPr>
        <w:t xml:space="preserve"> в Present Simple Tense </w:t>
      </w:r>
      <w:r>
        <w:rPr>
          <w:rFonts w:ascii="Times New Roman" w:hAnsi="Times New Roman"/>
          <w:i/>
          <w:color w:val="000000"/>
          <w:sz w:val="28"/>
        </w:rPr>
        <w:t xml:space="preserve">(There is a cat in the room. Is there a cat in the room? – Yes, there is./No, </w:t>
      </w:r>
      <w:r>
        <w:rPr>
          <w:rFonts w:ascii="Times New Roman" w:hAnsi="Times New Roman"/>
          <w:i/>
          <w:color w:val="000000"/>
          <w:sz w:val="28"/>
        </w:rPr>
        <w:t>there isn’t. There are four pens on the table. Are there four pens on the table? – Yes, there are./No, there aren’t. How many pens are there on the table? – There are four pens.).</w:t>
      </w:r>
    </w:p>
    <w:p w:rsidR="00B415EC" w:rsidRDefault="009B7FC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простым глагольным сказуемым </w:t>
      </w:r>
      <w:r>
        <w:rPr>
          <w:rFonts w:ascii="Times New Roman" w:hAnsi="Times New Roman"/>
          <w:i/>
          <w:color w:val="000000"/>
          <w:sz w:val="28"/>
        </w:rPr>
        <w:t>(They live in the country.)</w:t>
      </w:r>
      <w:r>
        <w:rPr>
          <w:rFonts w:ascii="Times New Roman" w:hAnsi="Times New Roman"/>
          <w:color w:val="000000"/>
          <w:sz w:val="28"/>
        </w:rPr>
        <w:t>, сост</w:t>
      </w:r>
      <w:r>
        <w:rPr>
          <w:rFonts w:ascii="Times New Roman" w:hAnsi="Times New Roman"/>
          <w:color w:val="000000"/>
          <w:sz w:val="28"/>
        </w:rPr>
        <w:t xml:space="preserve">авным именным сказуемым </w:t>
      </w:r>
      <w:r>
        <w:rPr>
          <w:rFonts w:ascii="Times New Roman" w:hAnsi="Times New Roman"/>
          <w:i/>
          <w:color w:val="000000"/>
          <w:sz w:val="28"/>
        </w:rPr>
        <w:t>(The box is small.)</w:t>
      </w:r>
      <w:r>
        <w:rPr>
          <w:rFonts w:ascii="Times New Roman" w:hAnsi="Times New Roman"/>
          <w:color w:val="000000"/>
          <w:sz w:val="28"/>
        </w:rPr>
        <w:t xml:space="preserve"> и составным глагольным сказуемым </w:t>
      </w:r>
      <w:r>
        <w:rPr>
          <w:rFonts w:ascii="Times New Roman" w:hAnsi="Times New Roman"/>
          <w:i/>
          <w:color w:val="000000"/>
          <w:sz w:val="28"/>
        </w:rPr>
        <w:t>(I like to play with my cat. She can play the piano.).</w:t>
      </w:r>
    </w:p>
    <w:p w:rsidR="00B415EC" w:rsidRDefault="009B7FC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глаголом-связкой </w:t>
      </w:r>
      <w:r>
        <w:rPr>
          <w:rFonts w:ascii="Times New Roman" w:hAnsi="Times New Roman"/>
          <w:i/>
          <w:color w:val="000000"/>
          <w:sz w:val="28"/>
        </w:rPr>
        <w:t>to be</w:t>
      </w:r>
      <w:r>
        <w:rPr>
          <w:rFonts w:ascii="Times New Roman" w:hAnsi="Times New Roman"/>
          <w:color w:val="000000"/>
          <w:sz w:val="28"/>
        </w:rPr>
        <w:t xml:space="preserve"> в Present Simple Tense </w:t>
      </w:r>
      <w:r>
        <w:rPr>
          <w:rFonts w:ascii="Times New Roman" w:hAnsi="Times New Roman"/>
          <w:i/>
          <w:color w:val="000000"/>
          <w:sz w:val="28"/>
        </w:rPr>
        <w:t>(My father is a doctor. Is it a red ball? – Yes, it is./No, it i</w:t>
      </w:r>
      <w:r>
        <w:rPr>
          <w:rFonts w:ascii="Times New Roman" w:hAnsi="Times New Roman"/>
          <w:i/>
          <w:color w:val="000000"/>
          <w:sz w:val="28"/>
        </w:rPr>
        <w:t>sn’t.)</w:t>
      </w:r>
      <w:r>
        <w:rPr>
          <w:rFonts w:ascii="Times New Roman" w:hAnsi="Times New Roman"/>
          <w:color w:val="000000"/>
          <w:sz w:val="28"/>
        </w:rPr>
        <w:t>.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 xml:space="preserve">Предложения с краткими глагольными формами 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She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swim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don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like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porridge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>.)</w:t>
      </w:r>
      <w:r w:rsidRPr="00C34362">
        <w:rPr>
          <w:rFonts w:ascii="Times New Roman" w:hAnsi="Times New Roman"/>
          <w:color w:val="000000"/>
          <w:sz w:val="28"/>
          <w:lang w:val="ru-RU"/>
        </w:rPr>
        <w:t>.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 xml:space="preserve">Побудительные предложения в утвердительной форме 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Come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please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>.).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 xml:space="preserve">Глаголы в </w:t>
      </w:r>
      <w:r>
        <w:rPr>
          <w:rFonts w:ascii="Times New Roman" w:hAnsi="Times New Roman"/>
          <w:color w:val="000000"/>
          <w:sz w:val="28"/>
        </w:rPr>
        <w:t>Present</w:t>
      </w:r>
      <w:r w:rsidRPr="00C3436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C3436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C34362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(утвердительных и отрицательных) и вопросит</w:t>
      </w:r>
      <w:r w:rsidRPr="00C34362">
        <w:rPr>
          <w:rFonts w:ascii="Times New Roman" w:hAnsi="Times New Roman"/>
          <w:color w:val="000000"/>
          <w:sz w:val="28"/>
          <w:lang w:val="ru-RU"/>
        </w:rPr>
        <w:t>ельных (общий и специальный вопросы) предложениях.</w:t>
      </w:r>
    </w:p>
    <w:p w:rsidR="00B415EC" w:rsidRDefault="009B7FC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Глагольная конструкция </w:t>
      </w:r>
      <w:r>
        <w:rPr>
          <w:rFonts w:ascii="Times New Roman" w:hAnsi="Times New Roman"/>
          <w:i/>
          <w:color w:val="000000"/>
          <w:sz w:val="28"/>
        </w:rPr>
        <w:t>have got (I’ve got a cat. He’s/She’s got a cat. Have you got a cat? – Yes, I have./No, I haven’t. What have you got?)</w:t>
      </w:r>
      <w:r>
        <w:rPr>
          <w:rFonts w:ascii="Times New Roman" w:hAnsi="Times New Roman"/>
          <w:color w:val="000000"/>
          <w:sz w:val="28"/>
        </w:rPr>
        <w:t>.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 xml:space="preserve">Модальный глагол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C34362">
        <w:rPr>
          <w:rFonts w:ascii="Times New Roman" w:hAnsi="Times New Roman"/>
          <w:color w:val="000000"/>
          <w:sz w:val="28"/>
          <w:lang w:val="ru-RU"/>
        </w:rPr>
        <w:t xml:space="preserve">: для выражения умения 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play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tennis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>.)</w:t>
      </w:r>
      <w:r w:rsidRPr="00C34362">
        <w:rPr>
          <w:rFonts w:ascii="Times New Roman" w:hAnsi="Times New Roman"/>
          <w:color w:val="000000"/>
          <w:sz w:val="28"/>
          <w:lang w:val="ru-RU"/>
        </w:rPr>
        <w:t xml:space="preserve"> и отсутствия умения 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play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chess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>.)</w:t>
      </w:r>
      <w:r w:rsidRPr="00C34362">
        <w:rPr>
          <w:rFonts w:ascii="Times New Roman" w:hAnsi="Times New Roman"/>
          <w:color w:val="000000"/>
          <w:sz w:val="28"/>
          <w:lang w:val="ru-RU"/>
        </w:rPr>
        <w:t xml:space="preserve">; для получения разрешения 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out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>?).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 </w:t>
      </w:r>
      <w:r>
        <w:rPr>
          <w:rFonts w:ascii="Times New Roman" w:hAnsi="Times New Roman"/>
          <w:color w:val="000000"/>
          <w:sz w:val="28"/>
        </w:rPr>
        <w:t>c</w:t>
      </w:r>
      <w:r w:rsidRPr="00C34362">
        <w:rPr>
          <w:rFonts w:ascii="Times New Roman" w:hAnsi="Times New Roman"/>
          <w:color w:val="000000"/>
          <w:sz w:val="28"/>
          <w:lang w:val="ru-RU"/>
        </w:rPr>
        <w:t xml:space="preserve"> именами существительными (наиболее распространённые случаи).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Существительные во множественном числе, образованные по прав</w:t>
      </w:r>
      <w:r w:rsidRPr="00C34362">
        <w:rPr>
          <w:rFonts w:ascii="Times New Roman" w:hAnsi="Times New Roman"/>
          <w:color w:val="000000"/>
          <w:sz w:val="28"/>
          <w:lang w:val="ru-RU"/>
        </w:rPr>
        <w:t xml:space="preserve">илу и исключения 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a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book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books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man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men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 xml:space="preserve">Личные местоимения </w:t>
      </w:r>
      <w:r>
        <w:rPr>
          <w:rFonts w:ascii="Times New Roman" w:hAnsi="Times New Roman"/>
          <w:i/>
          <w:color w:val="000000"/>
          <w:sz w:val="28"/>
        </w:rPr>
        <w:t>(I, you, he/she/it, we, they).</w:t>
      </w:r>
      <w:r>
        <w:rPr>
          <w:rFonts w:ascii="Times New Roman" w:hAnsi="Times New Roman"/>
          <w:color w:val="000000"/>
          <w:sz w:val="28"/>
        </w:rPr>
        <w:t xml:space="preserve"> Притяжательные местоимения </w:t>
      </w:r>
      <w:r>
        <w:rPr>
          <w:rFonts w:ascii="Times New Roman" w:hAnsi="Times New Roman"/>
          <w:i/>
          <w:color w:val="000000"/>
          <w:sz w:val="28"/>
        </w:rPr>
        <w:t>(my, your, his/her/its, our, their)</w:t>
      </w:r>
      <w:r>
        <w:rPr>
          <w:rFonts w:ascii="Times New Roman" w:hAnsi="Times New Roman"/>
          <w:color w:val="000000"/>
          <w:sz w:val="28"/>
        </w:rPr>
        <w:t xml:space="preserve">. </w:t>
      </w:r>
      <w:r w:rsidRPr="00C34362">
        <w:rPr>
          <w:rFonts w:ascii="Times New Roman" w:hAnsi="Times New Roman"/>
          <w:color w:val="000000"/>
          <w:sz w:val="28"/>
          <w:lang w:val="ru-RU"/>
        </w:rPr>
        <w:t xml:space="preserve">Указательные местоимения 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this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these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Количественные числительные (1–12).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Вопросительные сл</w:t>
      </w:r>
      <w:r w:rsidRPr="00C34362">
        <w:rPr>
          <w:rFonts w:ascii="Times New Roman" w:hAnsi="Times New Roman"/>
          <w:color w:val="000000"/>
          <w:sz w:val="28"/>
          <w:lang w:val="ru-RU"/>
        </w:rPr>
        <w:t xml:space="preserve">ова 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who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what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how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where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how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many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C34362">
        <w:rPr>
          <w:rFonts w:ascii="Times New Roman" w:hAnsi="Times New Roman"/>
          <w:color w:val="000000"/>
          <w:sz w:val="28"/>
          <w:lang w:val="ru-RU"/>
        </w:rPr>
        <w:t>.</w:t>
      </w:r>
    </w:p>
    <w:p w:rsidR="00B415EC" w:rsidRDefault="009B7FC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Предлоги места </w:t>
      </w:r>
      <w:r>
        <w:rPr>
          <w:rFonts w:ascii="Times New Roman" w:hAnsi="Times New Roman"/>
          <w:i/>
          <w:color w:val="000000"/>
          <w:sz w:val="28"/>
        </w:rPr>
        <w:t>(in, on, near, under).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 xml:space="preserve">Союзы </w:t>
      </w:r>
      <w:r>
        <w:rPr>
          <w:rFonts w:ascii="Times New Roman" w:hAnsi="Times New Roman"/>
          <w:i/>
          <w:color w:val="000000"/>
          <w:sz w:val="28"/>
        </w:rPr>
        <w:t>and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C34362">
        <w:rPr>
          <w:rFonts w:ascii="Times New Roman" w:hAnsi="Times New Roman"/>
          <w:color w:val="000000"/>
          <w:sz w:val="28"/>
          <w:lang w:val="ru-RU"/>
        </w:rPr>
        <w:t xml:space="preserve">и </w:t>
      </w:r>
      <w:r>
        <w:rPr>
          <w:rFonts w:ascii="Times New Roman" w:hAnsi="Times New Roman"/>
          <w:i/>
          <w:color w:val="000000"/>
          <w:sz w:val="28"/>
        </w:rPr>
        <w:t>but</w:t>
      </w:r>
      <w:r w:rsidRPr="00C34362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c</w:t>
      </w:r>
      <w:r w:rsidRPr="00C34362">
        <w:rPr>
          <w:rFonts w:ascii="Times New Roman" w:hAnsi="Times New Roman"/>
          <w:color w:val="000000"/>
          <w:sz w:val="28"/>
          <w:lang w:val="ru-RU"/>
        </w:rPr>
        <w:t xml:space="preserve"> однородными членами).</w:t>
      </w:r>
    </w:p>
    <w:p w:rsidR="00B415EC" w:rsidRPr="00C34362" w:rsidRDefault="00B415EC">
      <w:pPr>
        <w:spacing w:after="0" w:line="264" w:lineRule="auto"/>
        <w:ind w:left="120"/>
        <w:jc w:val="both"/>
        <w:rPr>
          <w:lang w:val="ru-RU"/>
        </w:rPr>
      </w:pPr>
    </w:p>
    <w:p w:rsidR="00B415EC" w:rsidRPr="00C34362" w:rsidRDefault="009B7FCB">
      <w:pPr>
        <w:spacing w:after="0" w:line="264" w:lineRule="auto"/>
        <w:ind w:left="120"/>
        <w:jc w:val="both"/>
        <w:rPr>
          <w:lang w:val="ru-RU"/>
        </w:rPr>
      </w:pPr>
      <w:r w:rsidRPr="00C34362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 xml:space="preserve">Знание и использование некоторых социокультурных элементов речевого поведенческого этикета, принятого в </w:t>
      </w:r>
      <w:r w:rsidRPr="00C34362">
        <w:rPr>
          <w:rFonts w:ascii="Times New Roman" w:hAnsi="Times New Roman"/>
          <w:color w:val="000000"/>
          <w:sz w:val="28"/>
          <w:lang w:val="ru-RU"/>
        </w:rPr>
        <w:t xml:space="preserve">стране/странах изучаемого </w:t>
      </w:r>
      <w:r w:rsidRPr="00C34362">
        <w:rPr>
          <w:rFonts w:ascii="Times New Roman" w:hAnsi="Times New Roman"/>
          <w:color w:val="000000"/>
          <w:sz w:val="28"/>
          <w:lang w:val="ru-RU"/>
        </w:rPr>
        <w:lastRenderedPageBreak/>
        <w:t>языка в некоторых ситуациях общения: приветствие, прощание, знакомство, выражение благодарности, извинение, поздравление (с днём рождения, Новым годом, Рождеством).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Знание небольших произведений детского фольклора страны/стран изу</w:t>
      </w:r>
      <w:r w:rsidRPr="00C34362">
        <w:rPr>
          <w:rFonts w:ascii="Times New Roman" w:hAnsi="Times New Roman"/>
          <w:color w:val="000000"/>
          <w:sz w:val="28"/>
          <w:lang w:val="ru-RU"/>
        </w:rPr>
        <w:t>чаемого языка (рифмовки, стихи, песенки); персонажей детских книг.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Знание названий родной страны и страны/стран изучаемого языка и их столиц.</w:t>
      </w:r>
    </w:p>
    <w:p w:rsidR="00B415EC" w:rsidRPr="00C34362" w:rsidRDefault="00B415EC">
      <w:pPr>
        <w:spacing w:after="0" w:line="264" w:lineRule="auto"/>
        <w:ind w:left="120"/>
        <w:jc w:val="both"/>
        <w:rPr>
          <w:lang w:val="ru-RU"/>
        </w:rPr>
      </w:pPr>
    </w:p>
    <w:p w:rsidR="00B415EC" w:rsidRPr="00C34362" w:rsidRDefault="009B7FCB">
      <w:pPr>
        <w:spacing w:after="0" w:line="264" w:lineRule="auto"/>
        <w:ind w:left="120"/>
        <w:jc w:val="both"/>
        <w:rPr>
          <w:lang w:val="ru-RU"/>
        </w:rPr>
      </w:pPr>
      <w:r w:rsidRPr="00C34362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Использование при чтении и аудировании языковой догадки (умения понять значение незнакомого</w:t>
      </w:r>
      <w:r w:rsidRPr="00C34362">
        <w:rPr>
          <w:rFonts w:ascii="Times New Roman" w:hAnsi="Times New Roman"/>
          <w:color w:val="000000"/>
          <w:sz w:val="28"/>
          <w:lang w:val="ru-RU"/>
        </w:rPr>
        <w:t xml:space="preserve"> слова или новое значение знакомого слова по контексту).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Использование в качестве опоры при порождении собственных высказываний ключевых слов, вопросов; иллюстраций.</w:t>
      </w:r>
    </w:p>
    <w:p w:rsidR="00B415EC" w:rsidRPr="00C34362" w:rsidRDefault="00B415EC">
      <w:pPr>
        <w:spacing w:after="0"/>
        <w:ind w:left="120"/>
        <w:rPr>
          <w:lang w:val="ru-RU"/>
        </w:rPr>
      </w:pPr>
      <w:bookmarkStart w:id="8" w:name="_Toc140053182"/>
      <w:bookmarkEnd w:id="8"/>
    </w:p>
    <w:p w:rsidR="00B415EC" w:rsidRPr="00C34362" w:rsidRDefault="00B415EC">
      <w:pPr>
        <w:spacing w:after="0" w:line="264" w:lineRule="auto"/>
        <w:ind w:left="120"/>
        <w:jc w:val="both"/>
        <w:rPr>
          <w:lang w:val="ru-RU"/>
        </w:rPr>
      </w:pPr>
    </w:p>
    <w:p w:rsidR="00B415EC" w:rsidRPr="00C34362" w:rsidRDefault="009B7FCB">
      <w:pPr>
        <w:spacing w:after="0" w:line="264" w:lineRule="auto"/>
        <w:ind w:left="120"/>
        <w:jc w:val="both"/>
        <w:rPr>
          <w:lang w:val="ru-RU"/>
        </w:rPr>
      </w:pPr>
      <w:r w:rsidRPr="00C34362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B415EC" w:rsidRPr="00C34362" w:rsidRDefault="00B415EC">
      <w:pPr>
        <w:spacing w:after="0" w:line="264" w:lineRule="auto"/>
        <w:ind w:left="120"/>
        <w:jc w:val="both"/>
        <w:rPr>
          <w:lang w:val="ru-RU"/>
        </w:rPr>
      </w:pPr>
    </w:p>
    <w:p w:rsidR="00B415EC" w:rsidRPr="00C34362" w:rsidRDefault="009B7FCB">
      <w:pPr>
        <w:spacing w:after="0" w:line="264" w:lineRule="auto"/>
        <w:ind w:left="120"/>
        <w:jc w:val="both"/>
        <w:rPr>
          <w:lang w:val="ru-RU"/>
        </w:rPr>
      </w:pPr>
      <w:r w:rsidRPr="00C34362">
        <w:rPr>
          <w:rFonts w:ascii="Times New Roman" w:hAnsi="Times New Roman"/>
          <w:b/>
          <w:color w:val="000000"/>
          <w:sz w:val="28"/>
          <w:lang w:val="ru-RU"/>
        </w:rPr>
        <w:t>Тематическое содержание речи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i/>
          <w:color w:val="000000"/>
          <w:sz w:val="28"/>
          <w:lang w:val="ru-RU"/>
        </w:rPr>
        <w:t>Мир моего «я»</w:t>
      </w:r>
      <w:r w:rsidRPr="00C34362">
        <w:rPr>
          <w:rFonts w:ascii="Times New Roman" w:hAnsi="Times New Roman"/>
          <w:color w:val="000000"/>
          <w:sz w:val="28"/>
          <w:lang w:val="ru-RU"/>
        </w:rPr>
        <w:t>. Моя семья. Мой день рождения. Моя л</w:t>
      </w:r>
      <w:r w:rsidRPr="00C34362">
        <w:rPr>
          <w:rFonts w:ascii="Times New Roman" w:hAnsi="Times New Roman"/>
          <w:color w:val="000000"/>
          <w:sz w:val="28"/>
          <w:lang w:val="ru-RU"/>
        </w:rPr>
        <w:t>юбимая еда. Мой день (распорядок дня).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i/>
          <w:color w:val="000000"/>
          <w:sz w:val="28"/>
          <w:lang w:val="ru-RU"/>
        </w:rPr>
        <w:t>Мир моих увлечений</w:t>
      </w:r>
      <w:r w:rsidRPr="00C34362">
        <w:rPr>
          <w:rFonts w:ascii="Times New Roman" w:hAnsi="Times New Roman"/>
          <w:color w:val="000000"/>
          <w:sz w:val="28"/>
          <w:lang w:val="ru-RU"/>
        </w:rPr>
        <w:t>. Любимая игрушка, игра. Мой питомец. Любимые занятия. Любимая сказка. Выходной день. Каникулы.</w:t>
      </w:r>
    </w:p>
    <w:p w:rsidR="00B415EC" w:rsidRDefault="009B7FCB">
      <w:pPr>
        <w:spacing w:after="0" w:line="264" w:lineRule="auto"/>
        <w:ind w:firstLine="600"/>
        <w:jc w:val="both"/>
      </w:pPr>
      <w:r w:rsidRPr="00C34362">
        <w:rPr>
          <w:rFonts w:ascii="Times New Roman" w:hAnsi="Times New Roman"/>
          <w:i/>
          <w:color w:val="000000"/>
          <w:sz w:val="28"/>
          <w:lang w:val="ru-RU"/>
        </w:rPr>
        <w:t>Мир вокруг меня</w:t>
      </w:r>
      <w:r w:rsidRPr="00C34362">
        <w:rPr>
          <w:rFonts w:ascii="Times New Roman" w:hAnsi="Times New Roman"/>
          <w:color w:val="000000"/>
          <w:sz w:val="28"/>
          <w:lang w:val="ru-RU"/>
        </w:rPr>
        <w:t xml:space="preserve">. Моя комната (квартира, дом). Моя школа. Мои друзья. Моя малая родина (город, село). </w:t>
      </w:r>
      <w:r>
        <w:rPr>
          <w:rFonts w:ascii="Times New Roman" w:hAnsi="Times New Roman"/>
          <w:color w:val="000000"/>
          <w:sz w:val="28"/>
        </w:rPr>
        <w:t>Ди</w:t>
      </w:r>
      <w:r>
        <w:rPr>
          <w:rFonts w:ascii="Times New Roman" w:hAnsi="Times New Roman"/>
          <w:color w:val="000000"/>
          <w:sz w:val="28"/>
        </w:rPr>
        <w:t>кие и домашние животные. Погода. Времена года (месяцы).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i/>
          <w:color w:val="000000"/>
          <w:sz w:val="28"/>
          <w:lang w:val="ru-RU"/>
        </w:rPr>
        <w:t>Родная страна и страны изучаемого языка</w:t>
      </w:r>
      <w:r w:rsidRPr="00C34362">
        <w:rPr>
          <w:rFonts w:ascii="Times New Roman" w:hAnsi="Times New Roman"/>
          <w:color w:val="000000"/>
          <w:sz w:val="28"/>
          <w:lang w:val="ru-RU"/>
        </w:rPr>
        <w:t xml:space="preserve">. Россия и страна/страны изучаемого языка. Их столицы, достопримечательности и интересные факты. Произведения детского фольклора. Литературные персонажи детских </w:t>
      </w:r>
      <w:r w:rsidRPr="00C34362">
        <w:rPr>
          <w:rFonts w:ascii="Times New Roman" w:hAnsi="Times New Roman"/>
          <w:color w:val="000000"/>
          <w:sz w:val="28"/>
          <w:lang w:val="ru-RU"/>
        </w:rPr>
        <w:t>книг. Праздники родной страны и страны/стран изучаемого языка.</w:t>
      </w:r>
    </w:p>
    <w:p w:rsidR="00B415EC" w:rsidRPr="00C34362" w:rsidRDefault="00B415EC">
      <w:pPr>
        <w:spacing w:after="0" w:line="264" w:lineRule="auto"/>
        <w:ind w:left="120"/>
        <w:jc w:val="both"/>
        <w:rPr>
          <w:lang w:val="ru-RU"/>
        </w:rPr>
      </w:pPr>
    </w:p>
    <w:p w:rsidR="00B415EC" w:rsidRPr="00C34362" w:rsidRDefault="009B7FCB">
      <w:pPr>
        <w:spacing w:after="0" w:line="264" w:lineRule="auto"/>
        <w:ind w:left="120"/>
        <w:jc w:val="both"/>
        <w:rPr>
          <w:lang w:val="ru-RU"/>
        </w:rPr>
      </w:pPr>
      <w:r w:rsidRPr="00C34362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 w:rsidRPr="00C34362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</w:t>
      </w:r>
      <w:r w:rsidRPr="00C34362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Ведение с опорой на речевые ситуации, ключевые слова и (или) иллюстрации с соблюдением норм речевого этикета, принят</w:t>
      </w:r>
      <w:r w:rsidRPr="00C34362">
        <w:rPr>
          <w:rFonts w:ascii="Times New Roman" w:hAnsi="Times New Roman"/>
          <w:color w:val="000000"/>
          <w:sz w:val="28"/>
          <w:lang w:val="ru-RU"/>
        </w:rPr>
        <w:t>ых в стране/странах изучаемого языка: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диалога этикетного характера: приветствие, начало и завершение разговора, знакомство с собеседником; поздравление с праздником; выражение благодарности за поздравление; извинение;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lastRenderedPageBreak/>
        <w:t>диалога – побуждения к действию: пригл</w:t>
      </w:r>
      <w:r w:rsidRPr="00C34362">
        <w:rPr>
          <w:rFonts w:ascii="Times New Roman" w:hAnsi="Times New Roman"/>
          <w:color w:val="000000"/>
          <w:sz w:val="28"/>
          <w:lang w:val="ru-RU"/>
        </w:rPr>
        <w:t>ашение собеседника к совместной деятельности, вежливое согласие/не согласие на предложение собеседника;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диалога-расспроса: запрашивание интересующей информации; сообщение фактической информации, ответы на вопросы собеседника.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 w:rsidRPr="00C34362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</w:t>
      </w:r>
      <w:r w:rsidRPr="00C34362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Создание с опорой на ключевые слова, вопросы и (или) иллюстрации устных монологических высказываний: описание предмета, реального человека или литературного персонажа; рассказ о себе, члене семьи, друге.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Пересказ с опорой на ключевые с</w:t>
      </w:r>
      <w:r w:rsidRPr="00C34362">
        <w:rPr>
          <w:rFonts w:ascii="Times New Roman" w:hAnsi="Times New Roman"/>
          <w:color w:val="000000"/>
          <w:sz w:val="28"/>
          <w:lang w:val="ru-RU"/>
        </w:rPr>
        <w:t>лова, вопросы и (или) иллюстрации основного содержания прочитанного текста.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Понимание на слух речи учителя и других обучающихся и вербальная/невербальная реакция на услышанное (при непосредственном общении).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Восприятие и понимание на слух учебн</w:t>
      </w:r>
      <w:r w:rsidRPr="00C34362">
        <w:rPr>
          <w:rFonts w:ascii="Times New Roman" w:hAnsi="Times New Roman"/>
          <w:color w:val="000000"/>
          <w:sz w:val="28"/>
          <w:lang w:val="ru-RU"/>
        </w:rPr>
        <w:t>ых текстов, построенных на изученном языковом материале, в соответствии с поставленной коммуникативной задачей: с пониманием основного содержания, с пониманием запрашиваемой информации (при опосредованном общении).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Аудирование с пониманием основного содерж</w:t>
      </w:r>
      <w:r w:rsidRPr="00C34362">
        <w:rPr>
          <w:rFonts w:ascii="Times New Roman" w:hAnsi="Times New Roman"/>
          <w:color w:val="000000"/>
          <w:sz w:val="28"/>
          <w:lang w:val="ru-RU"/>
        </w:rPr>
        <w:t>ания текста предполагает определение основной темы и главных фактов/событий в воспринимаемом на слух тексте с опорой на иллюстрации и с использованием языковой, в том числе контекстуальной, догадки.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Аудирование с пониманием запрашиваемой информации предпол</w:t>
      </w:r>
      <w:r w:rsidRPr="00C34362">
        <w:rPr>
          <w:rFonts w:ascii="Times New Roman" w:hAnsi="Times New Roman"/>
          <w:color w:val="000000"/>
          <w:sz w:val="28"/>
          <w:lang w:val="ru-RU"/>
        </w:rPr>
        <w:t>агает выделение из воспринимаемого на слух текста и понимание информации фактического характера с опорой на иллюстрации и с использованием языковой, в том числе контекстуальной, догадки.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Тексты для аудирования: диалог, высказывания собеседников в ситуациях</w:t>
      </w:r>
      <w:r w:rsidRPr="00C34362">
        <w:rPr>
          <w:rFonts w:ascii="Times New Roman" w:hAnsi="Times New Roman"/>
          <w:color w:val="000000"/>
          <w:sz w:val="28"/>
          <w:lang w:val="ru-RU"/>
        </w:rPr>
        <w:t xml:space="preserve"> повседневного общения, рассказ, сказка.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Чтение вслух учебных текстов, построенных на изученном языковом материале, с соблюдением правил чтения и соответствующей интонацией; понимание прочитанного.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Тексты для чтения вслух: диалог, рассказ,</w:t>
      </w:r>
      <w:r w:rsidRPr="00C34362">
        <w:rPr>
          <w:rFonts w:ascii="Times New Roman" w:hAnsi="Times New Roman"/>
          <w:color w:val="000000"/>
          <w:sz w:val="28"/>
          <w:lang w:val="ru-RU"/>
        </w:rPr>
        <w:t xml:space="preserve"> сказка.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Чтение про себя учебных текстов, построенных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</w:t>
      </w:r>
      <w:r w:rsidRPr="00C34362">
        <w:rPr>
          <w:rFonts w:ascii="Times New Roman" w:hAnsi="Times New Roman"/>
          <w:color w:val="000000"/>
          <w:sz w:val="28"/>
          <w:lang w:val="ru-RU"/>
        </w:rPr>
        <w:t>формации.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lastRenderedPageBreak/>
        <w:t>Чтение с пониманием основного содержания текста предполагает определение основной темы и главных фактов/событий в прочитанном тексте с опорой и без опоры на иллюстрации и с использованием с использованием языковой, в том числе контекстуальной, до</w:t>
      </w:r>
      <w:r w:rsidRPr="00C34362">
        <w:rPr>
          <w:rFonts w:ascii="Times New Roman" w:hAnsi="Times New Roman"/>
          <w:color w:val="000000"/>
          <w:sz w:val="28"/>
          <w:lang w:val="ru-RU"/>
        </w:rPr>
        <w:t>гадки.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иллюстрации, а также с использованием языковой, в том числе контекстуальной</w:t>
      </w:r>
      <w:r w:rsidRPr="00C34362">
        <w:rPr>
          <w:rFonts w:ascii="Times New Roman" w:hAnsi="Times New Roman"/>
          <w:color w:val="000000"/>
          <w:sz w:val="28"/>
          <w:lang w:val="ru-RU"/>
        </w:rPr>
        <w:t>, догадки.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Тексты для чтения: диалог, рассказ, сказка, электронное сообщение личного характера.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i/>
          <w:color w:val="000000"/>
          <w:sz w:val="28"/>
          <w:lang w:val="ru-RU"/>
        </w:rPr>
        <w:t>Письмо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 xml:space="preserve">Списывание текста; выписывание из текста слов, словосочетаний, предложений; вставка пропущенного слова в предложение в соответствии с решаемой </w:t>
      </w:r>
      <w:r w:rsidRPr="00C34362">
        <w:rPr>
          <w:rFonts w:ascii="Times New Roman" w:hAnsi="Times New Roman"/>
          <w:color w:val="000000"/>
          <w:sz w:val="28"/>
          <w:lang w:val="ru-RU"/>
        </w:rPr>
        <w:t>коммуникативной/учебной задачей.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Создание подписей к картинкам, фотографиям с пояснением, что на них изображено.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Заполнение анкет и формуляров с указанием личной информации (имя, фамилия, возраст, страна проживания, любимые занятия) в соответствии с нормам</w:t>
      </w:r>
      <w:r w:rsidRPr="00C34362">
        <w:rPr>
          <w:rFonts w:ascii="Times New Roman" w:hAnsi="Times New Roman"/>
          <w:color w:val="000000"/>
          <w:sz w:val="28"/>
          <w:lang w:val="ru-RU"/>
        </w:rPr>
        <w:t>и, принятыми в стране/странах изучаемого языка.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Написание с опорой на образец поздравлений с праздниками (с днём рождения, Новым годом, Рождеством) с выражением пожеланий.</w:t>
      </w:r>
    </w:p>
    <w:p w:rsidR="00B415EC" w:rsidRPr="00C34362" w:rsidRDefault="00B415EC">
      <w:pPr>
        <w:spacing w:after="0" w:line="264" w:lineRule="auto"/>
        <w:ind w:left="120"/>
        <w:jc w:val="both"/>
        <w:rPr>
          <w:lang w:val="ru-RU"/>
        </w:rPr>
      </w:pPr>
    </w:p>
    <w:p w:rsidR="00B415EC" w:rsidRPr="00C34362" w:rsidRDefault="009B7FCB">
      <w:pPr>
        <w:spacing w:after="0" w:line="264" w:lineRule="auto"/>
        <w:ind w:left="120"/>
        <w:jc w:val="both"/>
        <w:rPr>
          <w:lang w:val="ru-RU"/>
        </w:rPr>
      </w:pPr>
      <w:r w:rsidRPr="00C34362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Буквы английского алфавита. Фоне</w:t>
      </w:r>
      <w:r w:rsidRPr="00C34362">
        <w:rPr>
          <w:rFonts w:ascii="Times New Roman" w:hAnsi="Times New Roman"/>
          <w:color w:val="000000"/>
          <w:sz w:val="28"/>
          <w:lang w:val="ru-RU"/>
        </w:rPr>
        <w:t>тически корректное озвучивание букв английского алфавита.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 xml:space="preserve">Нормы произношения: долгота и краткость гласных, правильное отсутствие оглушения звонких согласных в конце слога или слова, отсутствие смягчения согласных перед гласными. Связующее 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>«</w:t>
      </w:r>
      <w:r>
        <w:rPr>
          <w:rFonts w:ascii="Times New Roman" w:hAnsi="Times New Roman"/>
          <w:i/>
          <w:color w:val="000000"/>
          <w:sz w:val="28"/>
        </w:rPr>
        <w:t>r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>» (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is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are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Ритмико-интонационные особенности повествовательного, побудительного и вопросительного (общий и специальный вопрос) предложений.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Различение на слух и адекватное, без ошибок произнесение слов с соблюдением правильного ударения и фраз/предложе</w:t>
      </w:r>
      <w:r w:rsidRPr="00C34362">
        <w:rPr>
          <w:rFonts w:ascii="Times New Roman" w:hAnsi="Times New Roman"/>
          <w:color w:val="000000"/>
          <w:sz w:val="28"/>
          <w:lang w:val="ru-RU"/>
        </w:rPr>
        <w:t>ний с соблюдением их ритмико-интонационных особенностей.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 xml:space="preserve">Чтение гласных в открытом и закрытом слоге в односложных словах, чтения гласных в третьем типе слога (гласная 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+ </w:t>
      </w:r>
      <w:r>
        <w:rPr>
          <w:rFonts w:ascii="Times New Roman" w:hAnsi="Times New Roman"/>
          <w:i/>
          <w:color w:val="000000"/>
          <w:sz w:val="28"/>
        </w:rPr>
        <w:t>r</w:t>
      </w:r>
      <w:r w:rsidRPr="00C34362">
        <w:rPr>
          <w:rFonts w:ascii="Times New Roman" w:hAnsi="Times New Roman"/>
          <w:color w:val="000000"/>
          <w:sz w:val="28"/>
          <w:lang w:val="ru-RU"/>
        </w:rPr>
        <w:t>); согласных, основных звуко-буквенных сочетаний, в частности сложных сочетаний букв (</w:t>
      </w:r>
      <w:r w:rsidRPr="00C34362">
        <w:rPr>
          <w:rFonts w:ascii="Times New Roman" w:hAnsi="Times New Roman"/>
          <w:color w:val="000000"/>
          <w:sz w:val="28"/>
          <w:lang w:val="ru-RU"/>
        </w:rPr>
        <w:t xml:space="preserve">например, </w:t>
      </w:r>
      <w:r>
        <w:rPr>
          <w:rFonts w:ascii="Times New Roman" w:hAnsi="Times New Roman"/>
          <w:i/>
          <w:color w:val="000000"/>
          <w:sz w:val="28"/>
        </w:rPr>
        <w:t>tion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ight</w:t>
      </w:r>
      <w:r w:rsidRPr="00C34362">
        <w:rPr>
          <w:rFonts w:ascii="Times New Roman" w:hAnsi="Times New Roman"/>
          <w:color w:val="000000"/>
          <w:sz w:val="28"/>
          <w:lang w:val="ru-RU"/>
        </w:rPr>
        <w:t>) в односложных, двусложных и многосложных словах.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lastRenderedPageBreak/>
        <w:t>Вычленение некоторых звуко-буквенных сочетаний при анализе изученных слов.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Чтение новых слов согласно основным правилам чтения с использованием полной или частичной транскрипции.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 xml:space="preserve">Знаки </w:t>
      </w:r>
      <w:r w:rsidRPr="00C34362">
        <w:rPr>
          <w:rFonts w:ascii="Times New Roman" w:hAnsi="Times New Roman"/>
          <w:color w:val="000000"/>
          <w:sz w:val="28"/>
          <w:lang w:val="ru-RU"/>
        </w:rPr>
        <w:t>английской транскрипции; отличие их от букв английского алфавита. Фонетически корректное озвучивание знаков транскрипции.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Правильная расстановка знаков препинания: точки, вопросительного</w:t>
      </w:r>
      <w:r w:rsidRPr="00C3436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и восклицательного знаков в конце предложения; правильное использование знака апострофа в сокращённых формах глагола-связки, вспомогательного и модального глаголов, существительных в притяжательном падеже.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Распознавание в письмен</w:t>
      </w:r>
      <w:r w:rsidRPr="00C34362">
        <w:rPr>
          <w:rFonts w:ascii="Times New Roman" w:hAnsi="Times New Roman"/>
          <w:color w:val="000000"/>
          <w:sz w:val="28"/>
          <w:lang w:val="ru-RU"/>
        </w:rPr>
        <w:t xml:space="preserve">ном и звучащем тексте и употребление в устной 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и письменной речи не менее 350 лексических единиц (слов, словосочетаний, речевых клише), обслуживающих ситуации общения в рамках тематического содержания речи для 3 класса, включая 200 лексических единиц, усво</w:t>
      </w:r>
      <w:r w:rsidRPr="00C34362">
        <w:rPr>
          <w:rFonts w:ascii="Times New Roman" w:hAnsi="Times New Roman"/>
          <w:color w:val="000000"/>
          <w:sz w:val="28"/>
          <w:lang w:val="ru-RU"/>
        </w:rPr>
        <w:t>енных на первом году обучения.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 xml:space="preserve">Распознавание и употребление в устной и письменной речи слов, образованных с использованием основных способов словообразования: аффиксации (образование числительных с помощью суффиксов 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teen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ty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th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C34362">
        <w:rPr>
          <w:rFonts w:ascii="Times New Roman" w:hAnsi="Times New Roman"/>
          <w:color w:val="000000"/>
          <w:sz w:val="28"/>
          <w:lang w:val="ru-RU"/>
        </w:rPr>
        <w:t xml:space="preserve"> и словосложения 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sports</w:t>
      </w:r>
      <w:r>
        <w:rPr>
          <w:rFonts w:ascii="Times New Roman" w:hAnsi="Times New Roman"/>
          <w:i/>
          <w:color w:val="000000"/>
          <w:sz w:val="28"/>
        </w:rPr>
        <w:t>man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 xml:space="preserve">Распознавание в устной и письменной речи интернациональных слов 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doctor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film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C34362">
        <w:rPr>
          <w:rFonts w:ascii="Times New Roman" w:hAnsi="Times New Roman"/>
          <w:color w:val="000000"/>
          <w:sz w:val="28"/>
          <w:lang w:val="ru-RU"/>
        </w:rPr>
        <w:t xml:space="preserve"> с помощью языковой догадки.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Распознавание в письменном и звучащем тексте и употребление в устной и письменной речи родственных слов с использов</w:t>
      </w:r>
      <w:r w:rsidRPr="00C34362">
        <w:rPr>
          <w:rFonts w:ascii="Times New Roman" w:hAnsi="Times New Roman"/>
          <w:color w:val="000000"/>
          <w:sz w:val="28"/>
          <w:lang w:val="ru-RU"/>
        </w:rPr>
        <w:t xml:space="preserve">анием основных способов словообразования: аффиксации (суффиксы числительных 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teen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ty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th</w:t>
      </w:r>
      <w:r w:rsidRPr="00C34362">
        <w:rPr>
          <w:rFonts w:ascii="Times New Roman" w:hAnsi="Times New Roman"/>
          <w:color w:val="000000"/>
          <w:sz w:val="28"/>
          <w:lang w:val="ru-RU"/>
        </w:rPr>
        <w:t>) и словосложения (</w:t>
      </w:r>
      <w:r>
        <w:rPr>
          <w:rFonts w:ascii="Times New Roman" w:hAnsi="Times New Roman"/>
          <w:i/>
          <w:color w:val="000000"/>
          <w:sz w:val="28"/>
        </w:rPr>
        <w:t>football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snowman</w:t>
      </w:r>
      <w:r w:rsidRPr="00C34362">
        <w:rPr>
          <w:rFonts w:ascii="Times New Roman" w:hAnsi="Times New Roman"/>
          <w:color w:val="000000"/>
          <w:sz w:val="28"/>
          <w:lang w:val="ru-RU"/>
        </w:rPr>
        <w:t>).</w:t>
      </w:r>
    </w:p>
    <w:p w:rsidR="00B415EC" w:rsidRDefault="009B7FC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начальным </w:t>
      </w:r>
      <w:r>
        <w:rPr>
          <w:rFonts w:ascii="Times New Roman" w:hAnsi="Times New Roman"/>
          <w:i/>
          <w:color w:val="000000"/>
          <w:sz w:val="28"/>
        </w:rPr>
        <w:t>There + to be</w:t>
      </w:r>
      <w:r>
        <w:rPr>
          <w:rFonts w:ascii="Times New Roman" w:hAnsi="Times New Roman"/>
          <w:color w:val="000000"/>
          <w:sz w:val="28"/>
        </w:rPr>
        <w:t xml:space="preserve"> в Past Simple Tense (</w:t>
      </w:r>
      <w:r>
        <w:rPr>
          <w:rFonts w:ascii="Times New Roman" w:hAnsi="Times New Roman"/>
          <w:i/>
          <w:color w:val="000000"/>
          <w:sz w:val="28"/>
        </w:rPr>
        <w:t>There was an old house near the river</w:t>
      </w:r>
      <w:r>
        <w:rPr>
          <w:rFonts w:ascii="Times New Roman" w:hAnsi="Times New Roman"/>
          <w:color w:val="000000"/>
          <w:sz w:val="28"/>
        </w:rPr>
        <w:t>).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Побудительные предложения в</w:t>
      </w:r>
      <w:r w:rsidRPr="00C34362">
        <w:rPr>
          <w:rFonts w:ascii="Times New Roman" w:hAnsi="Times New Roman"/>
          <w:color w:val="000000"/>
          <w:sz w:val="28"/>
          <w:lang w:val="ru-RU"/>
        </w:rPr>
        <w:t xml:space="preserve"> отрицательной 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Don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talk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please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>.)</w:t>
      </w:r>
      <w:r w:rsidRPr="00C34362">
        <w:rPr>
          <w:rFonts w:ascii="Times New Roman" w:hAnsi="Times New Roman"/>
          <w:color w:val="000000"/>
          <w:sz w:val="28"/>
          <w:lang w:val="ru-RU"/>
        </w:rPr>
        <w:t xml:space="preserve"> форме.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 xml:space="preserve">Правильные и неправильные глаголы в </w:t>
      </w:r>
      <w:r>
        <w:rPr>
          <w:rFonts w:ascii="Times New Roman" w:hAnsi="Times New Roman"/>
          <w:color w:val="000000"/>
          <w:sz w:val="28"/>
        </w:rPr>
        <w:t>Past</w:t>
      </w:r>
      <w:r w:rsidRPr="00C3436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C3436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C34362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(утвердительных и отрицательных) и вопросительных (общий и специальный вопросы) предложениях.</w:t>
      </w:r>
    </w:p>
    <w:p w:rsidR="00B415EC" w:rsidRDefault="009B7FC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</w:t>
      </w:r>
      <w:r>
        <w:rPr>
          <w:rFonts w:ascii="Times New Roman" w:hAnsi="Times New Roman"/>
          <w:i/>
          <w:color w:val="000000"/>
          <w:sz w:val="28"/>
        </w:rPr>
        <w:t xml:space="preserve">I’d like to ... (I’d like to </w:t>
      </w:r>
      <w:r>
        <w:rPr>
          <w:rFonts w:ascii="Times New Roman" w:hAnsi="Times New Roman"/>
          <w:i/>
          <w:color w:val="000000"/>
          <w:sz w:val="28"/>
        </w:rPr>
        <w:t>read this book.)</w:t>
      </w:r>
      <w:r>
        <w:rPr>
          <w:rFonts w:ascii="Times New Roman" w:hAnsi="Times New Roman"/>
          <w:color w:val="000000"/>
          <w:sz w:val="28"/>
        </w:rPr>
        <w:t>.</w:t>
      </w:r>
    </w:p>
    <w:p w:rsidR="00B415EC" w:rsidRDefault="009B7FC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Конструкции с глаголами на </w:t>
      </w:r>
      <w:r>
        <w:rPr>
          <w:rFonts w:ascii="Times New Roman" w:hAnsi="Times New Roman"/>
          <w:i/>
          <w:color w:val="000000"/>
          <w:sz w:val="28"/>
        </w:rPr>
        <w:t>-ing: to like/enjoy doing smth (I like riding my bike.).</w:t>
      </w:r>
    </w:p>
    <w:p w:rsidR="00B415EC" w:rsidRDefault="009B7FC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Существительные в притяжательном падеже </w:t>
      </w:r>
      <w:r>
        <w:rPr>
          <w:rFonts w:ascii="Times New Roman" w:hAnsi="Times New Roman"/>
          <w:i/>
          <w:color w:val="000000"/>
          <w:sz w:val="28"/>
        </w:rPr>
        <w:t>(Possessive Case; Ann’s dress, children’s toys, boys’ books)</w:t>
      </w:r>
      <w:r>
        <w:rPr>
          <w:rFonts w:ascii="Times New Roman" w:hAnsi="Times New Roman"/>
          <w:color w:val="000000"/>
          <w:sz w:val="28"/>
        </w:rPr>
        <w:t>.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Слова, выражающие количество с исчисляемыми и неисчи</w:t>
      </w:r>
      <w:r w:rsidRPr="00C34362">
        <w:rPr>
          <w:rFonts w:ascii="Times New Roman" w:hAnsi="Times New Roman"/>
          <w:color w:val="000000"/>
          <w:sz w:val="28"/>
          <w:lang w:val="ru-RU"/>
        </w:rPr>
        <w:t xml:space="preserve">сляемыми существительными 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much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many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a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lot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of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 xml:space="preserve">Личные местоимения в объектном 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me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you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him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her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it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us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them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C34362">
        <w:rPr>
          <w:rFonts w:ascii="Times New Roman" w:hAnsi="Times New Roman"/>
          <w:color w:val="000000"/>
          <w:sz w:val="28"/>
          <w:lang w:val="ru-RU"/>
        </w:rPr>
        <w:t xml:space="preserve"> падеже. Указательные местоимения 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this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these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i/>
          <w:color w:val="000000"/>
          <w:sz w:val="28"/>
        </w:rPr>
        <w:t>that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those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>).</w:t>
      </w:r>
      <w:r w:rsidRPr="00C34362">
        <w:rPr>
          <w:rFonts w:ascii="Times New Roman" w:hAnsi="Times New Roman"/>
          <w:color w:val="000000"/>
          <w:sz w:val="28"/>
          <w:lang w:val="ru-RU"/>
        </w:rPr>
        <w:t xml:space="preserve"> Неопределённые местоимения 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some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any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C34362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и вопросительных предлож</w:t>
      </w:r>
      <w:r w:rsidRPr="00C34362">
        <w:rPr>
          <w:rFonts w:ascii="Times New Roman" w:hAnsi="Times New Roman"/>
          <w:color w:val="000000"/>
          <w:sz w:val="28"/>
          <w:lang w:val="ru-RU"/>
        </w:rPr>
        <w:t xml:space="preserve">ениях 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Have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you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got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any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friends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? – </w:t>
      </w:r>
      <w:r>
        <w:rPr>
          <w:rFonts w:ascii="Times New Roman" w:hAnsi="Times New Roman"/>
          <w:i/>
          <w:color w:val="000000"/>
          <w:sz w:val="28"/>
        </w:rPr>
        <w:t>Yes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ve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got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some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>.).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 xml:space="preserve">Наречия частотности 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usually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often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Количественные числительные (13–100). Порядковые числительные (1–30).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 xml:space="preserve">Вопросительные слова 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when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whose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why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B415EC" w:rsidRDefault="009B7FC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Предлоги места </w:t>
      </w:r>
      <w:r>
        <w:rPr>
          <w:rFonts w:ascii="Times New Roman" w:hAnsi="Times New Roman"/>
          <w:i/>
          <w:color w:val="000000"/>
          <w:sz w:val="28"/>
        </w:rPr>
        <w:t>(next to, in front of, behind),</w:t>
      </w:r>
      <w:r>
        <w:rPr>
          <w:rFonts w:ascii="Times New Roman" w:hAnsi="Times New Roman"/>
          <w:color w:val="000000"/>
          <w:sz w:val="28"/>
        </w:rPr>
        <w:t xml:space="preserve"> направления </w:t>
      </w:r>
      <w:r>
        <w:rPr>
          <w:rFonts w:ascii="Times New Roman" w:hAnsi="Times New Roman"/>
          <w:i/>
          <w:color w:val="000000"/>
          <w:sz w:val="28"/>
        </w:rPr>
        <w:t>(to),</w:t>
      </w:r>
      <w:r>
        <w:rPr>
          <w:rFonts w:ascii="Times New Roman" w:hAnsi="Times New Roman"/>
          <w:color w:val="000000"/>
          <w:sz w:val="28"/>
        </w:rPr>
        <w:t xml:space="preserve"> времени </w:t>
      </w:r>
      <w:r>
        <w:rPr>
          <w:rFonts w:ascii="Times New Roman" w:hAnsi="Times New Roman"/>
          <w:i/>
          <w:color w:val="000000"/>
          <w:sz w:val="28"/>
        </w:rPr>
        <w:t xml:space="preserve">(at, in, on </w:t>
      </w:r>
      <w:r>
        <w:rPr>
          <w:rFonts w:ascii="Times New Roman" w:hAnsi="Times New Roman"/>
          <w:color w:val="000000"/>
          <w:sz w:val="28"/>
        </w:rPr>
        <w:t xml:space="preserve">в выражениях </w:t>
      </w:r>
      <w:r>
        <w:rPr>
          <w:rFonts w:ascii="Times New Roman" w:hAnsi="Times New Roman"/>
          <w:i/>
          <w:color w:val="000000"/>
          <w:sz w:val="28"/>
        </w:rPr>
        <w:t>at 5 o’clock, in the morning, on Monday).</w:t>
      </w:r>
    </w:p>
    <w:p w:rsidR="00B415EC" w:rsidRDefault="00B415EC">
      <w:pPr>
        <w:spacing w:after="0" w:line="264" w:lineRule="auto"/>
        <w:ind w:left="120"/>
        <w:jc w:val="both"/>
      </w:pPr>
    </w:p>
    <w:p w:rsidR="00B415EC" w:rsidRPr="00C34362" w:rsidRDefault="009B7FCB">
      <w:pPr>
        <w:spacing w:after="0" w:line="264" w:lineRule="auto"/>
        <w:ind w:left="120"/>
        <w:jc w:val="both"/>
        <w:rPr>
          <w:lang w:val="ru-RU"/>
        </w:rPr>
      </w:pPr>
      <w:r w:rsidRPr="00C34362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Знание и использование некоторых социокультурных элементов речевого поведенческого этикета, принятого в стране/странах изучаемого</w:t>
      </w:r>
      <w:r w:rsidRPr="00C34362">
        <w:rPr>
          <w:rFonts w:ascii="Times New Roman" w:hAnsi="Times New Roman"/>
          <w:color w:val="000000"/>
          <w:sz w:val="28"/>
          <w:lang w:val="ru-RU"/>
        </w:rPr>
        <w:t xml:space="preserve"> языка, в некоторых ситуациях общения: приветствие, прощание, знакомство, выражение благодарности, извинение, поздравление с днём рождения, Новым годом, Рождеством.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Знание произведений детского фольклора (рифмовок, стихов, песенок), персонажей детских книг</w:t>
      </w:r>
      <w:r w:rsidRPr="00C34362">
        <w:rPr>
          <w:rFonts w:ascii="Times New Roman" w:hAnsi="Times New Roman"/>
          <w:color w:val="000000"/>
          <w:sz w:val="28"/>
          <w:lang w:val="ru-RU"/>
        </w:rPr>
        <w:t>.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Краткое представление своей страны и страны/стран изучаемого языка (названия родной страны и страны/стран изучаемого языка и их столиц, название родного города/села; цвета национальных флагов).</w:t>
      </w:r>
    </w:p>
    <w:p w:rsidR="00B415EC" w:rsidRPr="00C34362" w:rsidRDefault="00B415EC">
      <w:pPr>
        <w:spacing w:after="0" w:line="264" w:lineRule="auto"/>
        <w:ind w:left="120"/>
        <w:jc w:val="both"/>
        <w:rPr>
          <w:lang w:val="ru-RU"/>
        </w:rPr>
      </w:pPr>
    </w:p>
    <w:p w:rsidR="00B415EC" w:rsidRPr="00C34362" w:rsidRDefault="009B7FCB">
      <w:pPr>
        <w:spacing w:after="0" w:line="264" w:lineRule="auto"/>
        <w:ind w:left="120"/>
        <w:jc w:val="both"/>
        <w:rPr>
          <w:lang w:val="ru-RU"/>
        </w:rPr>
      </w:pPr>
      <w:r w:rsidRPr="00C34362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Использование при чтении и аудировани</w:t>
      </w:r>
      <w:r w:rsidRPr="00C34362">
        <w:rPr>
          <w:rFonts w:ascii="Times New Roman" w:hAnsi="Times New Roman"/>
          <w:color w:val="000000"/>
          <w:sz w:val="28"/>
          <w:lang w:val="ru-RU"/>
        </w:rPr>
        <w:t>и языковой, в том числе контекстуальной, догадки.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Использование в качестве опоры при порождении собственных высказываний ключевых слов, вопросов; иллюстраций.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Игнорирование информации, не являющейся необходимой для понимания основного содержания прочитанно</w:t>
      </w:r>
      <w:r w:rsidRPr="00C34362">
        <w:rPr>
          <w:rFonts w:ascii="Times New Roman" w:hAnsi="Times New Roman"/>
          <w:color w:val="000000"/>
          <w:sz w:val="28"/>
          <w:lang w:val="ru-RU"/>
        </w:rPr>
        <w:t>го/прослушанного текста или для нахождения в тексте запрашиваемой информации.</w:t>
      </w:r>
    </w:p>
    <w:p w:rsidR="00B415EC" w:rsidRPr="00C34362" w:rsidRDefault="00B415EC">
      <w:pPr>
        <w:spacing w:after="0"/>
        <w:ind w:left="120"/>
        <w:rPr>
          <w:lang w:val="ru-RU"/>
        </w:rPr>
      </w:pPr>
      <w:bookmarkStart w:id="9" w:name="_Toc140053183"/>
      <w:bookmarkEnd w:id="9"/>
    </w:p>
    <w:p w:rsidR="00B415EC" w:rsidRPr="00C34362" w:rsidRDefault="00B415EC">
      <w:pPr>
        <w:spacing w:after="0" w:line="264" w:lineRule="auto"/>
        <w:ind w:left="120"/>
        <w:jc w:val="both"/>
        <w:rPr>
          <w:lang w:val="ru-RU"/>
        </w:rPr>
      </w:pPr>
    </w:p>
    <w:p w:rsidR="00B415EC" w:rsidRPr="00C34362" w:rsidRDefault="009B7FCB">
      <w:pPr>
        <w:spacing w:after="0" w:line="264" w:lineRule="auto"/>
        <w:ind w:left="120"/>
        <w:jc w:val="both"/>
        <w:rPr>
          <w:lang w:val="ru-RU"/>
        </w:rPr>
      </w:pPr>
      <w:r w:rsidRPr="00C34362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B415EC" w:rsidRPr="00C34362" w:rsidRDefault="00B415EC">
      <w:pPr>
        <w:spacing w:after="0" w:line="264" w:lineRule="auto"/>
        <w:ind w:left="120"/>
        <w:jc w:val="both"/>
        <w:rPr>
          <w:lang w:val="ru-RU"/>
        </w:rPr>
      </w:pPr>
    </w:p>
    <w:p w:rsidR="00B415EC" w:rsidRPr="00C34362" w:rsidRDefault="009B7FCB">
      <w:pPr>
        <w:spacing w:after="0" w:line="264" w:lineRule="auto"/>
        <w:ind w:left="120"/>
        <w:jc w:val="both"/>
        <w:rPr>
          <w:lang w:val="ru-RU"/>
        </w:rPr>
      </w:pPr>
      <w:r w:rsidRPr="00C34362">
        <w:rPr>
          <w:rFonts w:ascii="Times New Roman" w:hAnsi="Times New Roman"/>
          <w:b/>
          <w:color w:val="000000"/>
          <w:sz w:val="28"/>
          <w:lang w:val="ru-RU"/>
        </w:rPr>
        <w:t>Тематическое содержание речи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Мир моего «я». </w:t>
      </w:r>
      <w:r w:rsidRPr="00C34362">
        <w:rPr>
          <w:rFonts w:ascii="Times New Roman" w:hAnsi="Times New Roman"/>
          <w:color w:val="000000"/>
          <w:sz w:val="28"/>
          <w:lang w:val="ru-RU"/>
        </w:rPr>
        <w:t>Моя семья. Мой день рождения, подарки. Моя любимая еда. Мой день (распорядок дня, домашние обязанности).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i/>
          <w:color w:val="000000"/>
          <w:sz w:val="28"/>
          <w:lang w:val="ru-RU"/>
        </w:rPr>
        <w:t>Мир моих увлечений</w:t>
      </w:r>
      <w:r w:rsidRPr="00C34362">
        <w:rPr>
          <w:rFonts w:ascii="Times New Roman" w:hAnsi="Times New Roman"/>
          <w:color w:val="000000"/>
          <w:sz w:val="28"/>
          <w:lang w:val="ru-RU"/>
        </w:rPr>
        <w:t>. Любимая игрушка, игра. Мой питомец. Любимые занятия. Занятия спортом. Любимая сказка/история/рассказ. Выходной день. Каникулы.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i/>
          <w:color w:val="000000"/>
          <w:sz w:val="28"/>
          <w:lang w:val="ru-RU"/>
        </w:rPr>
        <w:t>Мир вокруг меня</w:t>
      </w:r>
      <w:r w:rsidRPr="00C34362">
        <w:rPr>
          <w:rFonts w:ascii="Times New Roman" w:hAnsi="Times New Roman"/>
          <w:color w:val="000000"/>
          <w:sz w:val="28"/>
          <w:lang w:val="ru-RU"/>
        </w:rPr>
        <w:t xml:space="preserve">. Моя комната (квартира, дом), предметы мебели и интерьера. Моя школа, любимые учебные предметы. Мои друзья, их </w:t>
      </w:r>
      <w:r w:rsidRPr="00C34362">
        <w:rPr>
          <w:rFonts w:ascii="Times New Roman" w:hAnsi="Times New Roman"/>
          <w:color w:val="000000"/>
          <w:sz w:val="28"/>
          <w:lang w:val="ru-RU"/>
        </w:rPr>
        <w:t xml:space="preserve">внешность и черты характера. Моя малая родина (город, село). Путешествия. Дикие и домашние животные. Погода. </w:t>
      </w:r>
      <w:r>
        <w:rPr>
          <w:rFonts w:ascii="Times New Roman" w:hAnsi="Times New Roman"/>
          <w:color w:val="000000"/>
          <w:sz w:val="28"/>
        </w:rPr>
        <w:t xml:space="preserve">Времена года (месяцы). </w:t>
      </w:r>
      <w:r w:rsidRPr="00C34362">
        <w:rPr>
          <w:rFonts w:ascii="Times New Roman" w:hAnsi="Times New Roman"/>
          <w:color w:val="000000"/>
          <w:sz w:val="28"/>
          <w:lang w:val="ru-RU"/>
        </w:rPr>
        <w:t>Покупки.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i/>
          <w:color w:val="000000"/>
          <w:sz w:val="28"/>
          <w:lang w:val="ru-RU"/>
        </w:rPr>
        <w:t>Родная страна и страны изучаемого языка</w:t>
      </w:r>
      <w:r w:rsidRPr="00C34362">
        <w:rPr>
          <w:rFonts w:ascii="Times New Roman" w:hAnsi="Times New Roman"/>
          <w:color w:val="000000"/>
          <w:sz w:val="28"/>
          <w:lang w:val="ru-RU"/>
        </w:rPr>
        <w:t>. Россия и страна/страны изучаемого языка. Их столицы, основные достопримеча</w:t>
      </w:r>
      <w:r w:rsidRPr="00C34362">
        <w:rPr>
          <w:rFonts w:ascii="Times New Roman" w:hAnsi="Times New Roman"/>
          <w:color w:val="000000"/>
          <w:sz w:val="28"/>
          <w:lang w:val="ru-RU"/>
        </w:rPr>
        <w:t>тельности и интересные факты. Произведения детского фольклора. Литературные персонажи детских книг. Праздники родной страны и страны/стран изучаемого языка.</w:t>
      </w:r>
    </w:p>
    <w:p w:rsidR="00B415EC" w:rsidRPr="00C34362" w:rsidRDefault="00B415EC">
      <w:pPr>
        <w:spacing w:after="0" w:line="264" w:lineRule="auto"/>
        <w:ind w:left="120"/>
        <w:jc w:val="both"/>
        <w:rPr>
          <w:lang w:val="ru-RU"/>
        </w:rPr>
      </w:pPr>
    </w:p>
    <w:p w:rsidR="00B415EC" w:rsidRPr="00C34362" w:rsidRDefault="009B7FCB">
      <w:pPr>
        <w:spacing w:after="0" w:line="264" w:lineRule="auto"/>
        <w:ind w:left="120"/>
        <w:jc w:val="both"/>
        <w:rPr>
          <w:lang w:val="ru-RU"/>
        </w:rPr>
      </w:pPr>
      <w:r w:rsidRPr="00C34362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 w:rsidRPr="00C34362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</w:t>
      </w:r>
      <w:r w:rsidRPr="00C34362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 xml:space="preserve">Ведение с опорой на </w:t>
      </w:r>
      <w:r w:rsidRPr="00C34362">
        <w:rPr>
          <w:rFonts w:ascii="Times New Roman" w:hAnsi="Times New Roman"/>
          <w:color w:val="000000"/>
          <w:sz w:val="28"/>
          <w:lang w:val="ru-RU"/>
        </w:rPr>
        <w:t>речевые ситуации, ключевые слова и (или) иллюстрации с соблюдением норм речевого этикета, принятых в стране/странах изучаемого языка: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диалога этикетного характера: приветствие, ответ на приветствие; завершение разговора (в том числе по телефону), прощание;</w:t>
      </w:r>
      <w:r w:rsidRPr="00C34362">
        <w:rPr>
          <w:rFonts w:ascii="Times New Roman" w:hAnsi="Times New Roman"/>
          <w:color w:val="000000"/>
          <w:sz w:val="28"/>
          <w:lang w:val="ru-RU"/>
        </w:rPr>
        <w:t xml:space="preserve"> знакомство с собеседником; поздравление с праздником, выражение благодарности за поздравление; выражение извинения;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диалога – побуждения к действию: обращение к собеседнику с просьбой, вежливое согласие выполнить просьбу; приглашение собеседника к совмест</w:t>
      </w:r>
      <w:r w:rsidRPr="00C34362">
        <w:rPr>
          <w:rFonts w:ascii="Times New Roman" w:hAnsi="Times New Roman"/>
          <w:color w:val="000000"/>
          <w:sz w:val="28"/>
          <w:lang w:val="ru-RU"/>
        </w:rPr>
        <w:t>ной деятельности, вежливое согласие/несогласие на предложение собеседника;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диалога-расспроса: запрашивание интересующей информации; сообщение фактической информации, ответы на вопросы собеседника.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 w:rsidRPr="00C34362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</w:t>
      </w:r>
      <w:r w:rsidRPr="00C34362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Создание с опор</w:t>
      </w:r>
      <w:r w:rsidRPr="00C34362">
        <w:rPr>
          <w:rFonts w:ascii="Times New Roman" w:hAnsi="Times New Roman"/>
          <w:color w:val="000000"/>
          <w:sz w:val="28"/>
          <w:lang w:val="ru-RU"/>
        </w:rPr>
        <w:t>ой на ключевые слова, вопросы и (или) иллюстрации устных монологических высказываний: описание предмета, внешности и одежды, черт характера реального человека или литературного персонажа; рассказ/сообщение (повествование) с опорой на ключевые слова, вопрос</w:t>
      </w:r>
      <w:r w:rsidRPr="00C34362">
        <w:rPr>
          <w:rFonts w:ascii="Times New Roman" w:hAnsi="Times New Roman"/>
          <w:color w:val="000000"/>
          <w:sz w:val="28"/>
          <w:lang w:val="ru-RU"/>
        </w:rPr>
        <w:t>ы и (или) иллюстрации.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lastRenderedPageBreak/>
        <w:t>Создание устных монологических высказываний в рамках тематического содержания речи по образцу (с выражением своего отношения к предмету речи).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Пересказ основного содержания прочитанного текста с опорой на ключевые слова, вопросы, пла</w:t>
      </w:r>
      <w:r w:rsidRPr="00C34362">
        <w:rPr>
          <w:rFonts w:ascii="Times New Roman" w:hAnsi="Times New Roman"/>
          <w:color w:val="000000"/>
          <w:sz w:val="28"/>
          <w:lang w:val="ru-RU"/>
        </w:rPr>
        <w:t>н и (или) иллюстрации.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Краткое устное изложение результатов выполненного несложного проектного задания.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Коммуникативные умения аудирования.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Понимание на слух речи учителя и других обучающихся и вербальная/невербальная реакция на услышанное (при</w:t>
      </w:r>
      <w:r w:rsidRPr="00C34362">
        <w:rPr>
          <w:rFonts w:ascii="Times New Roman" w:hAnsi="Times New Roman"/>
          <w:color w:val="000000"/>
          <w:sz w:val="28"/>
          <w:lang w:val="ru-RU"/>
        </w:rPr>
        <w:t xml:space="preserve"> непосредственном общении).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Восприятие и понимание на слух учебных и адаптированных аутентичных текстов, построенных на изученном языковом материале, в соответствии с поставленной коммуникативной задачей: с пониманием основного содержания, с пониманием зап</w:t>
      </w:r>
      <w:r w:rsidRPr="00C34362">
        <w:rPr>
          <w:rFonts w:ascii="Times New Roman" w:hAnsi="Times New Roman"/>
          <w:color w:val="000000"/>
          <w:sz w:val="28"/>
          <w:lang w:val="ru-RU"/>
        </w:rPr>
        <w:t>рашиваемой информации (при опосредованном общении).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Аудирование с пониманием основного содержания текста предполагает умение определять основную тему и главные факты/события в воспринимаемом на слух тексте с опорой и без опоры на иллюстрации и с использова</w:t>
      </w:r>
      <w:r w:rsidRPr="00C34362">
        <w:rPr>
          <w:rFonts w:ascii="Times New Roman" w:hAnsi="Times New Roman"/>
          <w:color w:val="000000"/>
          <w:sz w:val="28"/>
          <w:lang w:val="ru-RU"/>
        </w:rPr>
        <w:t>нием языковой, в том числе контекстуальной, догадки.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Аудирование с пониманием запрашиваемой информации предполагает умение выделять запрашиваемую информацию фактического характера с опорой и без опоры на иллюстрации, а также с использованием языковой, в то</w:t>
      </w:r>
      <w:r w:rsidRPr="00C34362">
        <w:rPr>
          <w:rFonts w:ascii="Times New Roman" w:hAnsi="Times New Roman"/>
          <w:color w:val="000000"/>
          <w:sz w:val="28"/>
          <w:lang w:val="ru-RU"/>
        </w:rPr>
        <w:t>м числе контекстуальной, догадки.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Тексты для аудирования: диалог, высказывания собеседников в ситуациях повседневного общения, рассказ, сказка, сообщение информационного характера.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Чтение вслух учебных текстов с соблюдением правил чтения и</w:t>
      </w:r>
      <w:r w:rsidRPr="00C34362">
        <w:rPr>
          <w:rFonts w:ascii="Times New Roman" w:hAnsi="Times New Roman"/>
          <w:color w:val="000000"/>
          <w:sz w:val="28"/>
          <w:lang w:val="ru-RU"/>
        </w:rPr>
        <w:t xml:space="preserve"> соответствующей интонацией, понимание прочитанного.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Тексты для чтения вслух: диалог, рассказ, сказка.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Чтение про себя учебных текстов, построенных на изученном языковом материале, с различной глубиной проникновения в их содержание в зависимости от поставл</w:t>
      </w:r>
      <w:r w:rsidRPr="00C34362">
        <w:rPr>
          <w:rFonts w:ascii="Times New Roman" w:hAnsi="Times New Roman"/>
          <w:color w:val="000000"/>
          <w:sz w:val="28"/>
          <w:lang w:val="ru-RU"/>
        </w:rPr>
        <w:t>енной коммуникативной задачи: с пониманием основного содержания, с пониманием запрашиваемой информации.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 xml:space="preserve">Чтение с пониманием основного содержания текста предполагает определение основной темы и главных фактов/событий в прочитанном тексте </w:t>
      </w:r>
      <w:r w:rsidRPr="00C34362">
        <w:rPr>
          <w:rFonts w:ascii="Times New Roman" w:hAnsi="Times New Roman"/>
          <w:color w:val="000000"/>
          <w:sz w:val="28"/>
          <w:lang w:val="ru-RU"/>
        </w:rPr>
        <w:lastRenderedPageBreak/>
        <w:t>с опорой и без опор</w:t>
      </w:r>
      <w:r w:rsidRPr="00C34362">
        <w:rPr>
          <w:rFonts w:ascii="Times New Roman" w:hAnsi="Times New Roman"/>
          <w:color w:val="000000"/>
          <w:sz w:val="28"/>
          <w:lang w:val="ru-RU"/>
        </w:rPr>
        <w:t>ы на иллюстрации, с использованием языковой, в том числе контекстуальной, догадки.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</w:t>
      </w:r>
      <w:r w:rsidRPr="00C34362">
        <w:rPr>
          <w:rFonts w:ascii="Times New Roman" w:hAnsi="Times New Roman"/>
          <w:color w:val="000000"/>
          <w:sz w:val="28"/>
          <w:lang w:val="ru-RU"/>
        </w:rPr>
        <w:t xml:space="preserve"> иллюстрации, с использованием языковой, в том числе контекстуальной, догадки.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Смысловое чтение про себя учебных и адаптированных аутентичных текстов, содержащих отдельные незнакомые слова, понимание основного содержания (тема, главная мысль, главные факты</w:t>
      </w:r>
      <w:r w:rsidRPr="00C34362">
        <w:rPr>
          <w:rFonts w:ascii="Times New Roman" w:hAnsi="Times New Roman"/>
          <w:color w:val="000000"/>
          <w:sz w:val="28"/>
          <w:lang w:val="ru-RU"/>
        </w:rPr>
        <w:t>/события) текста с использованием иллюстраций и языковой, в том числе контекстуальной, догадки.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Прогнозирование содержания текста на основе заголовка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Чтение не сплошных текстов (таблиц, диаграмм) и понимание представленной в них информации.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Тексты для чтен</w:t>
      </w:r>
      <w:r w:rsidRPr="00C34362">
        <w:rPr>
          <w:rFonts w:ascii="Times New Roman" w:hAnsi="Times New Roman"/>
          <w:color w:val="000000"/>
          <w:sz w:val="28"/>
          <w:lang w:val="ru-RU"/>
        </w:rPr>
        <w:t>ия: диалог, рассказ, сказка, электронное сообщение личного характера, текст научно-популярного характера, стихотворение.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i/>
          <w:color w:val="000000"/>
          <w:sz w:val="28"/>
          <w:lang w:val="ru-RU"/>
        </w:rPr>
        <w:t>Письмо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 xml:space="preserve">Выписывание из текста слов, словосочетаний, предложений; вставка пропущенных букв в слово или слов в предложение в соответствии </w:t>
      </w:r>
      <w:r w:rsidRPr="00C34362">
        <w:rPr>
          <w:rFonts w:ascii="Times New Roman" w:hAnsi="Times New Roman"/>
          <w:color w:val="000000"/>
          <w:sz w:val="28"/>
          <w:lang w:val="ru-RU"/>
        </w:rPr>
        <w:t>с решаемой коммуникативной/учебной задачей.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 xml:space="preserve">Заполнение простых анкет и формуляров с указанием личной информации (имя, фамилия, возраст, местожительство (страна проживания, город), любимые занятия) в соответствии с нормами, принятыми в стране/странах </w:t>
      </w:r>
      <w:r w:rsidRPr="00C34362">
        <w:rPr>
          <w:rFonts w:ascii="Times New Roman" w:hAnsi="Times New Roman"/>
          <w:color w:val="000000"/>
          <w:sz w:val="28"/>
          <w:lang w:val="ru-RU"/>
        </w:rPr>
        <w:t>изучаемого языка.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Написание с опорой на образец поздравления с праздниками (с днём рождения, Новым годом, Рождеством) с выражением пожеланий.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Написание электронного сообщения личного характера с опорой на образец.</w:t>
      </w:r>
    </w:p>
    <w:p w:rsidR="00B415EC" w:rsidRPr="00C34362" w:rsidRDefault="00B415EC">
      <w:pPr>
        <w:spacing w:after="0" w:line="264" w:lineRule="auto"/>
        <w:ind w:left="120"/>
        <w:jc w:val="both"/>
        <w:rPr>
          <w:lang w:val="ru-RU"/>
        </w:rPr>
      </w:pPr>
    </w:p>
    <w:p w:rsidR="00B415EC" w:rsidRPr="00C34362" w:rsidRDefault="009B7FCB">
      <w:pPr>
        <w:spacing w:after="0" w:line="264" w:lineRule="auto"/>
        <w:ind w:left="120"/>
        <w:jc w:val="both"/>
        <w:rPr>
          <w:lang w:val="ru-RU"/>
        </w:rPr>
      </w:pPr>
      <w:r w:rsidRPr="00C34362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i/>
          <w:color w:val="000000"/>
          <w:sz w:val="28"/>
          <w:lang w:val="ru-RU"/>
        </w:rPr>
        <w:t>Фонетическая сто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>рона речи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 xml:space="preserve">Нормы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Связующее 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>«</w:t>
      </w:r>
      <w:r>
        <w:rPr>
          <w:rFonts w:ascii="Times New Roman" w:hAnsi="Times New Roman"/>
          <w:i/>
          <w:color w:val="000000"/>
          <w:sz w:val="28"/>
        </w:rPr>
        <w:t>r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>» (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is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are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Ритмико-интонационные особенности повествовательно</w:t>
      </w:r>
      <w:r w:rsidRPr="00C34362">
        <w:rPr>
          <w:rFonts w:ascii="Times New Roman" w:hAnsi="Times New Roman"/>
          <w:color w:val="000000"/>
          <w:sz w:val="28"/>
          <w:lang w:val="ru-RU"/>
        </w:rPr>
        <w:t>го, побудительного и вопросительного (общий и специальный вопрос) предложений.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Различение на слух и адекватное, без ошибок, ведущих к сбою в коммуникации, произнесение слов с соблюдением правильного ударения и фраз с соблюдением их ритмико-интонационных ос</w:t>
      </w:r>
      <w:r w:rsidRPr="00C34362">
        <w:rPr>
          <w:rFonts w:ascii="Times New Roman" w:hAnsi="Times New Roman"/>
          <w:color w:val="000000"/>
          <w:sz w:val="28"/>
          <w:lang w:val="ru-RU"/>
        </w:rPr>
        <w:t xml:space="preserve">обенностей, в том числе </w:t>
      </w:r>
      <w:r w:rsidRPr="00C34362">
        <w:rPr>
          <w:rFonts w:ascii="Times New Roman" w:hAnsi="Times New Roman"/>
          <w:color w:val="000000"/>
          <w:sz w:val="28"/>
          <w:lang w:val="ru-RU"/>
        </w:rPr>
        <w:lastRenderedPageBreak/>
        <w:t>соблюдение правила отсутствия ударения на служебных словах; интонации перечисления.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 xml:space="preserve">Правила чтения: гласных в открытом и закрытом слоге в односложных словах, гласных в третьем типе слога (гласная + </w:t>
      </w:r>
      <w:r>
        <w:rPr>
          <w:rFonts w:ascii="Times New Roman" w:hAnsi="Times New Roman"/>
          <w:i/>
          <w:color w:val="000000"/>
          <w:sz w:val="28"/>
        </w:rPr>
        <w:t>r</w:t>
      </w:r>
      <w:r w:rsidRPr="00C34362">
        <w:rPr>
          <w:rFonts w:ascii="Times New Roman" w:hAnsi="Times New Roman"/>
          <w:color w:val="000000"/>
          <w:sz w:val="28"/>
          <w:lang w:val="ru-RU"/>
        </w:rPr>
        <w:t xml:space="preserve">); согласных; основных звуко-буквенных сочетаний, в частности сложных сочетаний букв (например, </w:t>
      </w:r>
      <w:r>
        <w:rPr>
          <w:rFonts w:ascii="Times New Roman" w:hAnsi="Times New Roman"/>
          <w:i/>
          <w:color w:val="000000"/>
          <w:sz w:val="28"/>
        </w:rPr>
        <w:t>tion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ight</w:t>
      </w:r>
      <w:r w:rsidRPr="00C34362">
        <w:rPr>
          <w:rFonts w:ascii="Times New Roman" w:hAnsi="Times New Roman"/>
          <w:color w:val="000000"/>
          <w:sz w:val="28"/>
          <w:lang w:val="ru-RU"/>
        </w:rPr>
        <w:t>) в односложных, двусложных и многосложных словах.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Вычленение некоторых звуко-буквенных сочетаний при анализе изученных слов.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Чтение новых слов соглас</w:t>
      </w:r>
      <w:r w:rsidRPr="00C34362">
        <w:rPr>
          <w:rFonts w:ascii="Times New Roman" w:hAnsi="Times New Roman"/>
          <w:color w:val="000000"/>
          <w:sz w:val="28"/>
          <w:lang w:val="ru-RU"/>
        </w:rPr>
        <w:t>но основным правилам чтения с использованием полной или частичной транскрипции, по аналогии.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Знаки английской транскрипции; отличие их от букв английского алфавита. Фонетически корректное озвучивание знаков транскрипции.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пунктуация.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П</w:t>
      </w:r>
      <w:r w:rsidRPr="00C34362">
        <w:rPr>
          <w:rFonts w:ascii="Times New Roman" w:hAnsi="Times New Roman"/>
          <w:color w:val="000000"/>
          <w:sz w:val="28"/>
          <w:lang w:val="ru-RU"/>
        </w:rPr>
        <w:t>равильное написание изученных слов. Правильная расстановка знаков препинания: точки, вопросительного и восклицательного знака в конце предложения; запятой при обращении и перечислении; правильное использование знака апострофа в сокращённых формах глагола-с</w:t>
      </w:r>
      <w:r w:rsidRPr="00C34362">
        <w:rPr>
          <w:rFonts w:ascii="Times New Roman" w:hAnsi="Times New Roman"/>
          <w:color w:val="000000"/>
          <w:sz w:val="28"/>
          <w:lang w:val="ru-RU"/>
        </w:rPr>
        <w:t>вязки, вспомогательного и модального глаголов, существительных в притяжательном падеже (</w:t>
      </w:r>
      <w:r>
        <w:rPr>
          <w:rFonts w:ascii="Times New Roman" w:hAnsi="Times New Roman"/>
          <w:color w:val="000000"/>
          <w:sz w:val="28"/>
        </w:rPr>
        <w:t>Possessive</w:t>
      </w:r>
      <w:r w:rsidRPr="00C3436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Case</w:t>
      </w:r>
      <w:r w:rsidRPr="00C34362">
        <w:rPr>
          <w:rFonts w:ascii="Times New Roman" w:hAnsi="Times New Roman"/>
          <w:color w:val="000000"/>
          <w:sz w:val="28"/>
          <w:lang w:val="ru-RU"/>
        </w:rPr>
        <w:t>).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Распознавание в письменном и звучащем тексте и употребление в устной и письменной речи не менее 500 лексических единиц (слов,</w:t>
      </w:r>
      <w:r w:rsidRPr="00C34362">
        <w:rPr>
          <w:rFonts w:ascii="Times New Roman" w:hAnsi="Times New Roman"/>
          <w:color w:val="000000"/>
          <w:sz w:val="28"/>
          <w:lang w:val="ru-RU"/>
        </w:rPr>
        <w:t xml:space="preserve"> словосочетаний, речевых клише), обслуживающих ситуации общения в рамках тематического содержания речи для 4 класса, включая 350 лексических единиц, усвоенных в предыдущие два года обучения.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Распознавание и образование в устной и письменной речи родственны</w:t>
      </w:r>
      <w:r w:rsidRPr="00C34362">
        <w:rPr>
          <w:rFonts w:ascii="Times New Roman" w:hAnsi="Times New Roman"/>
          <w:color w:val="000000"/>
          <w:sz w:val="28"/>
          <w:lang w:val="ru-RU"/>
        </w:rPr>
        <w:t xml:space="preserve">х слов с использованием основных способов словообразования: аффиксации (образование существительных с помощью суффиксов 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er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>/-</w:t>
      </w:r>
      <w:r>
        <w:rPr>
          <w:rFonts w:ascii="Times New Roman" w:hAnsi="Times New Roman"/>
          <w:i/>
          <w:color w:val="000000"/>
          <w:sz w:val="28"/>
        </w:rPr>
        <w:t>or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ist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i/>
          <w:color w:val="000000"/>
          <w:sz w:val="28"/>
        </w:rPr>
        <w:t>worker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actor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artist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C34362">
        <w:rPr>
          <w:rFonts w:ascii="Times New Roman" w:hAnsi="Times New Roman"/>
          <w:color w:val="000000"/>
          <w:sz w:val="28"/>
          <w:lang w:val="ru-RU"/>
        </w:rPr>
        <w:t xml:space="preserve"> и конверсии 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play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play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Использование языковой догадки для распознавания интернациональных</w:t>
      </w:r>
      <w:r w:rsidRPr="00C34362">
        <w:rPr>
          <w:rFonts w:ascii="Times New Roman" w:hAnsi="Times New Roman"/>
          <w:color w:val="000000"/>
          <w:sz w:val="28"/>
          <w:lang w:val="ru-RU"/>
        </w:rPr>
        <w:t xml:space="preserve"> слов 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pilot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film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C34362">
        <w:rPr>
          <w:rFonts w:ascii="Times New Roman" w:hAnsi="Times New Roman"/>
          <w:color w:val="000000"/>
          <w:sz w:val="28"/>
          <w:lang w:val="ru-RU"/>
        </w:rPr>
        <w:t>.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языка.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 xml:space="preserve">Глаголы в </w:t>
      </w:r>
      <w:r>
        <w:rPr>
          <w:rFonts w:ascii="Times New Roman" w:hAnsi="Times New Roman"/>
          <w:color w:val="000000"/>
          <w:sz w:val="28"/>
        </w:rPr>
        <w:t>Present</w:t>
      </w:r>
      <w:r w:rsidRPr="00C34362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C3436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C3436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C3436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</w:t>
      </w:r>
      <w:r>
        <w:rPr>
          <w:rFonts w:ascii="Times New Roman" w:hAnsi="Times New Roman"/>
          <w:color w:val="000000"/>
          <w:sz w:val="28"/>
        </w:rPr>
        <w:t>ent</w:t>
      </w:r>
      <w:r w:rsidRPr="00C3436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C3436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C34362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(утвердительных и отрицательных) и вопросительных (общий и специальный вопросы) предложениях.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 xml:space="preserve">Модальные глаголы </w:t>
      </w:r>
      <w:r>
        <w:rPr>
          <w:rFonts w:ascii="Times New Roman" w:hAnsi="Times New Roman"/>
          <w:i/>
          <w:color w:val="000000"/>
          <w:sz w:val="28"/>
        </w:rPr>
        <w:t>must</w:t>
      </w:r>
      <w:r w:rsidRPr="00C34362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i/>
          <w:color w:val="000000"/>
          <w:sz w:val="28"/>
        </w:rPr>
        <w:t>have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C34362">
        <w:rPr>
          <w:rFonts w:ascii="Times New Roman" w:hAnsi="Times New Roman"/>
          <w:color w:val="000000"/>
          <w:sz w:val="28"/>
          <w:lang w:val="ru-RU"/>
        </w:rPr>
        <w:t>.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lastRenderedPageBreak/>
        <w:t xml:space="preserve">Конструкция </w:t>
      </w:r>
      <w:r>
        <w:rPr>
          <w:rFonts w:ascii="Times New Roman" w:hAnsi="Times New Roman"/>
          <w:i/>
          <w:color w:val="000000"/>
          <w:sz w:val="28"/>
        </w:rPr>
        <w:t>to be going to</w:t>
      </w:r>
      <w:r>
        <w:rPr>
          <w:rFonts w:ascii="Times New Roman" w:hAnsi="Times New Roman"/>
          <w:color w:val="000000"/>
          <w:sz w:val="28"/>
        </w:rPr>
        <w:t xml:space="preserve"> и Future Simple Tense для выражения будущего действия (</w:t>
      </w:r>
      <w:r>
        <w:rPr>
          <w:rFonts w:ascii="Times New Roman" w:hAnsi="Times New Roman"/>
          <w:i/>
          <w:color w:val="000000"/>
          <w:sz w:val="28"/>
        </w:rPr>
        <w:t xml:space="preserve">I am </w:t>
      </w:r>
      <w:r>
        <w:rPr>
          <w:rFonts w:ascii="Times New Roman" w:hAnsi="Times New Roman"/>
          <w:i/>
          <w:color w:val="000000"/>
          <w:sz w:val="28"/>
        </w:rPr>
        <w:t>going to have my birthday party on Saturday. Wait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ll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help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you</w:t>
      </w:r>
      <w:r w:rsidRPr="00C34362">
        <w:rPr>
          <w:rFonts w:ascii="Times New Roman" w:hAnsi="Times New Roman"/>
          <w:color w:val="000000"/>
          <w:sz w:val="28"/>
          <w:lang w:val="ru-RU"/>
        </w:rPr>
        <w:t>.).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 xml:space="preserve">Отрицательное местоимение </w:t>
      </w:r>
      <w:r>
        <w:rPr>
          <w:rFonts w:ascii="Times New Roman" w:hAnsi="Times New Roman"/>
          <w:i/>
          <w:color w:val="000000"/>
          <w:sz w:val="28"/>
        </w:rPr>
        <w:t>no</w:t>
      </w:r>
      <w:r w:rsidRPr="00C34362">
        <w:rPr>
          <w:rFonts w:ascii="Times New Roman" w:hAnsi="Times New Roman"/>
          <w:color w:val="000000"/>
          <w:sz w:val="28"/>
          <w:lang w:val="ru-RU"/>
        </w:rPr>
        <w:t>.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 xml:space="preserve">Степени сравнения прилагательных (формы, образованные по правилу и исключения: </w:t>
      </w:r>
      <w:r>
        <w:rPr>
          <w:rFonts w:ascii="Times New Roman" w:hAnsi="Times New Roman"/>
          <w:i/>
          <w:color w:val="000000"/>
          <w:sz w:val="28"/>
        </w:rPr>
        <w:t>good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better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 – (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) </w:t>
      </w:r>
      <w:r>
        <w:rPr>
          <w:rFonts w:ascii="Times New Roman" w:hAnsi="Times New Roman"/>
          <w:i/>
          <w:color w:val="000000"/>
          <w:sz w:val="28"/>
        </w:rPr>
        <w:t>best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bad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worse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 – (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) </w:t>
      </w:r>
      <w:r>
        <w:rPr>
          <w:rFonts w:ascii="Times New Roman" w:hAnsi="Times New Roman"/>
          <w:i/>
          <w:color w:val="000000"/>
          <w:sz w:val="28"/>
        </w:rPr>
        <w:t>worst</w:t>
      </w:r>
      <w:r w:rsidRPr="00C34362">
        <w:rPr>
          <w:rFonts w:ascii="Times New Roman" w:hAnsi="Times New Roman"/>
          <w:color w:val="000000"/>
          <w:sz w:val="28"/>
          <w:lang w:val="ru-RU"/>
        </w:rPr>
        <w:t>.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Наречия времени.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Обозначение даты и года. Обозначение времени (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5 </w:t>
      </w:r>
      <w:r>
        <w:rPr>
          <w:rFonts w:ascii="Times New Roman" w:hAnsi="Times New Roman"/>
          <w:i/>
          <w:color w:val="000000"/>
          <w:sz w:val="28"/>
        </w:rPr>
        <w:t>o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clock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; 3 </w:t>
      </w:r>
      <w:r>
        <w:rPr>
          <w:rFonts w:ascii="Times New Roman" w:hAnsi="Times New Roman"/>
          <w:i/>
          <w:color w:val="000000"/>
          <w:sz w:val="28"/>
        </w:rPr>
        <w:t>am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, 2 </w:t>
      </w:r>
      <w:r>
        <w:rPr>
          <w:rFonts w:ascii="Times New Roman" w:hAnsi="Times New Roman"/>
          <w:i/>
          <w:color w:val="000000"/>
          <w:sz w:val="28"/>
        </w:rPr>
        <w:t>pm</w:t>
      </w:r>
      <w:r w:rsidRPr="00C34362">
        <w:rPr>
          <w:rFonts w:ascii="Times New Roman" w:hAnsi="Times New Roman"/>
          <w:color w:val="000000"/>
          <w:sz w:val="28"/>
          <w:lang w:val="ru-RU"/>
        </w:rPr>
        <w:t>).</w:t>
      </w:r>
    </w:p>
    <w:p w:rsidR="00B415EC" w:rsidRPr="00C34362" w:rsidRDefault="00B415EC">
      <w:pPr>
        <w:spacing w:after="0" w:line="264" w:lineRule="auto"/>
        <w:ind w:left="120"/>
        <w:jc w:val="both"/>
        <w:rPr>
          <w:lang w:val="ru-RU"/>
        </w:rPr>
      </w:pPr>
    </w:p>
    <w:p w:rsidR="00B415EC" w:rsidRPr="00C34362" w:rsidRDefault="009B7FCB">
      <w:pPr>
        <w:spacing w:after="0" w:line="264" w:lineRule="auto"/>
        <w:ind w:left="120"/>
        <w:jc w:val="both"/>
        <w:rPr>
          <w:lang w:val="ru-RU"/>
        </w:rPr>
      </w:pPr>
      <w:r w:rsidRPr="00C34362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Знание и использование некоторых социокультурных элементов речевого поведенческого этикета, принятого в стране/странах изучаемого языка, в некоторых ситу</w:t>
      </w:r>
      <w:r w:rsidRPr="00C34362">
        <w:rPr>
          <w:rFonts w:ascii="Times New Roman" w:hAnsi="Times New Roman"/>
          <w:color w:val="000000"/>
          <w:sz w:val="28"/>
          <w:lang w:val="ru-RU"/>
        </w:rPr>
        <w:t>ациях общения: приветствие, прощание, знакомство, выражение благодарности, извинение, поздравление с днём рождения, Новым годом, Рождеством, разговор по телефону).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Знание произведений детского фольклора (рифмовок, стихов, песенок), персонажей детских книг.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Краткое представление своей страны и страны/стран изучаемого языка на (названия стран и их столиц, название родного города/села; цвета национальных флагов; основные достопримечательности).</w:t>
      </w:r>
    </w:p>
    <w:p w:rsidR="00B415EC" w:rsidRPr="00C34362" w:rsidRDefault="00B415EC">
      <w:pPr>
        <w:spacing w:after="0" w:line="264" w:lineRule="auto"/>
        <w:ind w:left="120"/>
        <w:jc w:val="both"/>
        <w:rPr>
          <w:lang w:val="ru-RU"/>
        </w:rPr>
      </w:pPr>
    </w:p>
    <w:p w:rsidR="00B415EC" w:rsidRPr="00C34362" w:rsidRDefault="009B7FCB">
      <w:pPr>
        <w:spacing w:after="0" w:line="264" w:lineRule="auto"/>
        <w:ind w:left="120"/>
        <w:jc w:val="both"/>
        <w:rPr>
          <w:lang w:val="ru-RU"/>
        </w:rPr>
      </w:pPr>
      <w:r w:rsidRPr="00C34362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Использование при чтении и аудировании язык</w:t>
      </w:r>
      <w:r w:rsidRPr="00C34362">
        <w:rPr>
          <w:rFonts w:ascii="Times New Roman" w:hAnsi="Times New Roman"/>
          <w:color w:val="000000"/>
          <w:sz w:val="28"/>
          <w:lang w:val="ru-RU"/>
        </w:rPr>
        <w:t>овой догадки (умения понять значение незнакомого слова или новое значение знакомого слова из контекста).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Использование в качестве опоры при порождении собственных высказываний ключевых слов, вопросов; картинок, фотографий.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Прогнозирование содержание текста</w:t>
      </w:r>
      <w:r w:rsidRPr="00C34362">
        <w:rPr>
          <w:rFonts w:ascii="Times New Roman" w:hAnsi="Times New Roman"/>
          <w:color w:val="000000"/>
          <w:sz w:val="28"/>
          <w:lang w:val="ru-RU"/>
        </w:rPr>
        <w:t xml:space="preserve"> для чтения на основе заголовка.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 w:rsidR="00B415EC" w:rsidRPr="00C34362" w:rsidRDefault="00B415EC">
      <w:pPr>
        <w:rPr>
          <w:lang w:val="ru-RU"/>
        </w:rPr>
        <w:sectPr w:rsidR="00B415EC" w:rsidRPr="00C34362">
          <w:pgSz w:w="11906" w:h="16383"/>
          <w:pgMar w:top="1134" w:right="850" w:bottom="1134" w:left="1701" w:header="720" w:footer="720" w:gutter="0"/>
          <w:cols w:space="720"/>
        </w:sectPr>
      </w:pPr>
      <w:bookmarkStart w:id="10" w:name="block-66844870"/>
    </w:p>
    <w:bookmarkEnd w:id="10"/>
    <w:p w:rsidR="00B415EC" w:rsidRPr="00C34362" w:rsidRDefault="009B7FCB">
      <w:pPr>
        <w:spacing w:after="0" w:line="264" w:lineRule="auto"/>
        <w:ind w:left="12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ПЛАНИРУЕМЫЕ РЕЗУЛЬТАТЫ ОСВОЕНИЯ ПРОГРАММЫ </w:t>
      </w:r>
      <w:r w:rsidRPr="00C34362">
        <w:rPr>
          <w:rFonts w:ascii="Times New Roman" w:hAnsi="Times New Roman"/>
          <w:color w:val="000000"/>
          <w:sz w:val="28"/>
          <w:lang w:val="ru-RU"/>
        </w:rPr>
        <w:t>ПО ИНОСТРАННОМУ (АНГЛИЙСКОМУ) ЯЗЫКУ НА УРОВНЕ НАЧАЛЬНОГО ОБЩЕГО ОБРАЗОВАНИЯ</w:t>
      </w:r>
    </w:p>
    <w:p w:rsidR="00B415EC" w:rsidRPr="00C34362" w:rsidRDefault="00B415EC">
      <w:pPr>
        <w:spacing w:after="0" w:line="264" w:lineRule="auto"/>
        <w:ind w:left="120"/>
        <w:jc w:val="both"/>
        <w:rPr>
          <w:lang w:val="ru-RU"/>
        </w:rPr>
      </w:pPr>
    </w:p>
    <w:p w:rsidR="00B415EC" w:rsidRPr="00C34362" w:rsidRDefault="009B7FCB">
      <w:pPr>
        <w:spacing w:after="0" w:line="264" w:lineRule="auto"/>
        <w:ind w:left="120"/>
        <w:jc w:val="both"/>
        <w:rPr>
          <w:lang w:val="ru-RU"/>
        </w:rPr>
      </w:pPr>
      <w:r w:rsidRPr="00C34362">
        <w:rPr>
          <w:rFonts w:ascii="Times New Roman" w:hAnsi="Times New Roman"/>
          <w:b/>
          <w:color w:val="333333"/>
          <w:sz w:val="28"/>
          <w:lang w:val="ru-RU"/>
        </w:rPr>
        <w:t>ЛИЧНОСТНЫЕ РЕЗУЛЬТАТЫ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по иностранному (английскому) языку на уровне начального общего образования достигаются в единстве учебной и </w:t>
      </w:r>
      <w:r w:rsidRPr="00C34362">
        <w:rPr>
          <w:rFonts w:ascii="Times New Roman" w:hAnsi="Times New Roman"/>
          <w:color w:val="000000"/>
          <w:sz w:val="28"/>
          <w:lang w:val="ru-RU"/>
        </w:rPr>
        <w:t>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</w:t>
      </w:r>
      <w:r w:rsidRPr="00C34362">
        <w:rPr>
          <w:rFonts w:ascii="Times New Roman" w:hAnsi="Times New Roman"/>
          <w:color w:val="000000"/>
          <w:sz w:val="28"/>
          <w:lang w:val="ru-RU"/>
        </w:rPr>
        <w:t>я внутренней позиции личности.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В результате изучения иностранного (английского) языка на уровне начального общего образования у обучающегося будут сформированы следующие личностные результаты:</w:t>
      </w:r>
    </w:p>
    <w:p w:rsidR="00B415EC" w:rsidRDefault="009B7FC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1) гражданско-патриотического воспитания:</w:t>
      </w:r>
    </w:p>
    <w:p w:rsidR="00B415EC" w:rsidRPr="00C34362" w:rsidRDefault="009B7FC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становление ценностно</w:t>
      </w:r>
      <w:r w:rsidRPr="00C34362">
        <w:rPr>
          <w:rFonts w:ascii="Times New Roman" w:hAnsi="Times New Roman"/>
          <w:color w:val="000000"/>
          <w:sz w:val="28"/>
          <w:lang w:val="ru-RU"/>
        </w:rPr>
        <w:t>го отношения к своей Родине – России;</w:t>
      </w:r>
    </w:p>
    <w:p w:rsidR="00B415EC" w:rsidRPr="00C34362" w:rsidRDefault="009B7FC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идентичности;</w:t>
      </w:r>
    </w:p>
    <w:p w:rsidR="00B415EC" w:rsidRPr="00C34362" w:rsidRDefault="009B7FC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сопричастность к прошлому, настоящему и будущему своей страны и родного края;</w:t>
      </w:r>
    </w:p>
    <w:p w:rsidR="00B415EC" w:rsidRPr="00C34362" w:rsidRDefault="009B7FC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уважение к своему и другим народам;</w:t>
      </w:r>
    </w:p>
    <w:p w:rsidR="00B415EC" w:rsidRPr="00C34362" w:rsidRDefault="009B7FC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 xml:space="preserve">первоначальные представления о </w:t>
      </w:r>
      <w:r w:rsidRPr="00C34362">
        <w:rPr>
          <w:rFonts w:ascii="Times New Roman" w:hAnsi="Times New Roman"/>
          <w:color w:val="000000"/>
          <w:sz w:val="28"/>
          <w:lang w:val="ru-RU"/>
        </w:rPr>
        <w:t>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B415EC" w:rsidRDefault="009B7FC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2) духовно-нравственного воспитания:</w:t>
      </w:r>
    </w:p>
    <w:p w:rsidR="00B415EC" w:rsidRDefault="009B7FCB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признание индивидуальности каждого человека;</w:t>
      </w:r>
    </w:p>
    <w:p w:rsidR="00B415EC" w:rsidRPr="00C34362" w:rsidRDefault="009B7FC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проявле</w:t>
      </w:r>
      <w:r w:rsidRPr="00C34362">
        <w:rPr>
          <w:rFonts w:ascii="Times New Roman" w:hAnsi="Times New Roman"/>
          <w:color w:val="000000"/>
          <w:sz w:val="28"/>
          <w:lang w:val="ru-RU"/>
        </w:rPr>
        <w:t>ние сопереживания, уважения и доброжелательности;</w:t>
      </w:r>
    </w:p>
    <w:p w:rsidR="00B415EC" w:rsidRPr="00C34362" w:rsidRDefault="009B7FC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неприятие любых форм поведения, направленных на причинение физического и морального вреда другим людям.</w:t>
      </w:r>
    </w:p>
    <w:p w:rsidR="00B415EC" w:rsidRDefault="009B7FC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3) эстетического воспитания:</w:t>
      </w:r>
    </w:p>
    <w:p w:rsidR="00B415EC" w:rsidRPr="00C34362" w:rsidRDefault="009B7FC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</w:t>
      </w:r>
      <w:r w:rsidRPr="00C34362">
        <w:rPr>
          <w:rFonts w:ascii="Times New Roman" w:hAnsi="Times New Roman"/>
          <w:color w:val="000000"/>
          <w:sz w:val="28"/>
          <w:lang w:val="ru-RU"/>
        </w:rPr>
        <w:t>ть к разным видам искусства, традициям и творчеству своего и других народов;</w:t>
      </w:r>
    </w:p>
    <w:p w:rsidR="00B415EC" w:rsidRPr="00C34362" w:rsidRDefault="009B7FC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художественной деятельности.</w:t>
      </w:r>
    </w:p>
    <w:p w:rsidR="00B415EC" w:rsidRPr="00C34362" w:rsidRDefault="009B7FCB">
      <w:pPr>
        <w:spacing w:after="0" w:line="264" w:lineRule="auto"/>
        <w:ind w:left="120"/>
        <w:jc w:val="both"/>
        <w:rPr>
          <w:lang w:val="ru-RU"/>
        </w:rPr>
      </w:pPr>
      <w:r w:rsidRPr="00C34362">
        <w:rPr>
          <w:rFonts w:ascii="Times New Roman" w:hAnsi="Times New Roman"/>
          <w:b/>
          <w:color w:val="000000"/>
          <w:sz w:val="28"/>
          <w:lang w:val="ru-RU"/>
        </w:rPr>
        <w:t>4) физического воспитания, формирования культуры здоровья и эмоционального благополучия:</w:t>
      </w:r>
    </w:p>
    <w:p w:rsidR="00B415EC" w:rsidRPr="00C34362" w:rsidRDefault="009B7FC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lastRenderedPageBreak/>
        <w:t>соблюдение правил з</w:t>
      </w:r>
      <w:r w:rsidRPr="00C34362">
        <w:rPr>
          <w:rFonts w:ascii="Times New Roman" w:hAnsi="Times New Roman"/>
          <w:color w:val="000000"/>
          <w:sz w:val="28"/>
          <w:lang w:val="ru-RU"/>
        </w:rPr>
        <w:t>дорового и безопасного (для себя и других людей) образа жизни в окружающей среде (в том числе информационной);</w:t>
      </w:r>
    </w:p>
    <w:p w:rsidR="00B415EC" w:rsidRPr="00C34362" w:rsidRDefault="009B7FC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здоровью.</w:t>
      </w:r>
    </w:p>
    <w:p w:rsidR="00B415EC" w:rsidRDefault="009B7FC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5) трудового воспитания:</w:t>
      </w:r>
    </w:p>
    <w:p w:rsidR="00B415EC" w:rsidRPr="00C34362" w:rsidRDefault="009B7FC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общества, ответств</w:t>
      </w:r>
      <w:r w:rsidRPr="00C34362">
        <w:rPr>
          <w:rFonts w:ascii="Times New Roman" w:hAnsi="Times New Roman"/>
          <w:color w:val="000000"/>
          <w:sz w:val="28"/>
          <w:lang w:val="ru-RU"/>
        </w:rPr>
        <w:t>енное потребление и бережное отношение к результатам труда, навыки участия в различных видах трудовой деятельности, интерес к различным профессия.</w:t>
      </w:r>
    </w:p>
    <w:p w:rsidR="00B415EC" w:rsidRDefault="009B7FC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6) экологического воспитания:</w:t>
      </w:r>
    </w:p>
    <w:p w:rsidR="00B415EC" w:rsidRDefault="009B7FCB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бережное отношение к природе;</w:t>
      </w:r>
    </w:p>
    <w:p w:rsidR="00B415EC" w:rsidRPr="00C34362" w:rsidRDefault="009B7FC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ей вред.</w:t>
      </w:r>
    </w:p>
    <w:p w:rsidR="00B415EC" w:rsidRDefault="009B7FC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7) ценнос</w:t>
      </w:r>
      <w:r>
        <w:rPr>
          <w:rFonts w:ascii="Times New Roman" w:hAnsi="Times New Roman"/>
          <w:b/>
          <w:color w:val="000000"/>
          <w:sz w:val="28"/>
        </w:rPr>
        <w:t>ти научного познания:</w:t>
      </w:r>
    </w:p>
    <w:p w:rsidR="00B415EC" w:rsidRPr="00C34362" w:rsidRDefault="009B7FC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мира;</w:t>
      </w:r>
    </w:p>
    <w:p w:rsidR="00B415EC" w:rsidRPr="00C34362" w:rsidRDefault="009B7FC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:rsidR="00B415EC" w:rsidRPr="00C34362" w:rsidRDefault="00B415EC">
      <w:pPr>
        <w:spacing w:after="0"/>
        <w:ind w:left="120"/>
        <w:rPr>
          <w:lang w:val="ru-RU"/>
        </w:rPr>
      </w:pPr>
      <w:bookmarkStart w:id="11" w:name="_Toc140053186"/>
      <w:bookmarkEnd w:id="11"/>
    </w:p>
    <w:p w:rsidR="00B415EC" w:rsidRPr="00C34362" w:rsidRDefault="00B415EC">
      <w:pPr>
        <w:spacing w:after="0" w:line="264" w:lineRule="auto"/>
        <w:ind w:left="120"/>
        <w:jc w:val="both"/>
        <w:rPr>
          <w:lang w:val="ru-RU"/>
        </w:rPr>
      </w:pPr>
    </w:p>
    <w:p w:rsidR="00B415EC" w:rsidRPr="00C34362" w:rsidRDefault="009B7FCB">
      <w:pPr>
        <w:spacing w:after="0" w:line="264" w:lineRule="auto"/>
        <w:ind w:left="120"/>
        <w:jc w:val="both"/>
        <w:rPr>
          <w:lang w:val="ru-RU"/>
        </w:rPr>
      </w:pPr>
      <w:r w:rsidRPr="00C3436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B415EC" w:rsidRPr="00C34362" w:rsidRDefault="00B415EC">
      <w:pPr>
        <w:spacing w:after="0" w:line="264" w:lineRule="auto"/>
        <w:ind w:left="120"/>
        <w:jc w:val="both"/>
        <w:rPr>
          <w:lang w:val="ru-RU"/>
        </w:rPr>
      </w:pPr>
    </w:p>
    <w:p w:rsidR="00B415EC" w:rsidRPr="00C34362" w:rsidRDefault="009B7FCB">
      <w:pPr>
        <w:spacing w:after="0" w:line="264" w:lineRule="auto"/>
        <w:ind w:left="12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иностранного (английского) </w:t>
      </w:r>
      <w:r w:rsidRPr="00C34362">
        <w:rPr>
          <w:rFonts w:ascii="Times New Roman" w:hAnsi="Times New Roman"/>
          <w:color w:val="000000"/>
          <w:sz w:val="28"/>
          <w:lang w:val="ru-RU"/>
        </w:rPr>
        <w:t>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B415EC" w:rsidRPr="00C34362" w:rsidRDefault="00B415EC">
      <w:pPr>
        <w:spacing w:after="0" w:line="264" w:lineRule="auto"/>
        <w:ind w:left="120"/>
        <w:jc w:val="both"/>
        <w:rPr>
          <w:lang w:val="ru-RU"/>
        </w:rPr>
      </w:pPr>
    </w:p>
    <w:p w:rsidR="00B415EC" w:rsidRPr="00C34362" w:rsidRDefault="009B7FCB">
      <w:pPr>
        <w:spacing w:after="0" w:line="264" w:lineRule="auto"/>
        <w:ind w:left="120"/>
        <w:jc w:val="both"/>
        <w:rPr>
          <w:lang w:val="ru-RU"/>
        </w:rPr>
      </w:pPr>
      <w:r w:rsidRPr="00C34362">
        <w:rPr>
          <w:rFonts w:ascii="Times New Roman" w:hAnsi="Times New Roman"/>
          <w:b/>
          <w:color w:val="000000"/>
          <w:sz w:val="28"/>
          <w:lang w:val="ru-RU"/>
        </w:rPr>
        <w:t>Познавател</w:t>
      </w:r>
      <w:r w:rsidRPr="00C34362">
        <w:rPr>
          <w:rFonts w:ascii="Times New Roman" w:hAnsi="Times New Roman"/>
          <w:b/>
          <w:color w:val="000000"/>
          <w:sz w:val="28"/>
          <w:lang w:val="ru-RU"/>
        </w:rPr>
        <w:t>ьные универсальные учебные действия</w:t>
      </w:r>
    </w:p>
    <w:p w:rsidR="00B415EC" w:rsidRPr="00C34362" w:rsidRDefault="00B415EC">
      <w:pPr>
        <w:spacing w:after="0" w:line="264" w:lineRule="auto"/>
        <w:ind w:left="120"/>
        <w:jc w:val="both"/>
        <w:rPr>
          <w:lang w:val="ru-RU"/>
        </w:rPr>
      </w:pPr>
    </w:p>
    <w:p w:rsidR="00B415EC" w:rsidRPr="00C34362" w:rsidRDefault="009B7FCB">
      <w:pPr>
        <w:spacing w:after="0" w:line="264" w:lineRule="auto"/>
        <w:ind w:left="120"/>
        <w:jc w:val="both"/>
        <w:rPr>
          <w:lang w:val="ru-RU"/>
        </w:rPr>
      </w:pPr>
      <w:r w:rsidRPr="00C34362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B415EC" w:rsidRPr="00C34362" w:rsidRDefault="009B7FC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сравнивать объекты, устанавливать основания для сравнения, устанавливать аналогии;</w:t>
      </w:r>
    </w:p>
    <w:p w:rsidR="00B415EC" w:rsidRPr="00C34362" w:rsidRDefault="009B7FC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объединять части объекта (объекты) по определённому признаку;</w:t>
      </w:r>
    </w:p>
    <w:p w:rsidR="00B415EC" w:rsidRPr="00C34362" w:rsidRDefault="009B7FC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</w:t>
      </w:r>
      <w:r w:rsidRPr="00C34362">
        <w:rPr>
          <w:rFonts w:ascii="Times New Roman" w:hAnsi="Times New Roman"/>
          <w:color w:val="000000"/>
          <w:sz w:val="28"/>
          <w:lang w:val="ru-RU"/>
        </w:rPr>
        <w:t>ации, классифицировать предложенные объекты;</w:t>
      </w:r>
    </w:p>
    <w:p w:rsidR="00B415EC" w:rsidRPr="00C34362" w:rsidRDefault="009B7FC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фактах, данных и наблюдениях на основе предложенного педагогическим работником алгоритма;</w:t>
      </w:r>
    </w:p>
    <w:p w:rsidR="00B415EC" w:rsidRPr="00C34362" w:rsidRDefault="009B7FC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</w:t>
      </w:r>
      <w:r w:rsidRPr="00C34362">
        <w:rPr>
          <w:rFonts w:ascii="Times New Roman" w:hAnsi="Times New Roman"/>
          <w:color w:val="000000"/>
          <w:sz w:val="28"/>
          <w:lang w:val="ru-RU"/>
        </w:rPr>
        <w:t>) задачи на основе предложенного алгоритма;</w:t>
      </w:r>
    </w:p>
    <w:p w:rsidR="00B415EC" w:rsidRPr="00C34362" w:rsidRDefault="009B7FC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lastRenderedPageBreak/>
        <w:t>устанавливать причинно-следственные связи в ситуациях, поддающихся непосредственному наблюдению или знакомых по опыту, делать выводы.</w:t>
      </w:r>
    </w:p>
    <w:p w:rsidR="00B415EC" w:rsidRDefault="009B7FC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B415EC" w:rsidRPr="00C34362" w:rsidRDefault="009B7FC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</w:t>
      </w:r>
      <w:r w:rsidRPr="00C34362">
        <w:rPr>
          <w:rFonts w:ascii="Times New Roman" w:hAnsi="Times New Roman"/>
          <w:color w:val="000000"/>
          <w:sz w:val="28"/>
          <w:lang w:val="ru-RU"/>
        </w:rPr>
        <w:t>ьным состоянием объекта (ситуации) на основе предложенных педагогическим работником вопросов;</w:t>
      </w:r>
    </w:p>
    <w:p w:rsidR="00B415EC" w:rsidRPr="00C34362" w:rsidRDefault="009B7FC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с помощью педагогического работника формулировать цель, планировать изменения объекта, ситуации;</w:t>
      </w:r>
    </w:p>
    <w:p w:rsidR="00B415EC" w:rsidRPr="00C34362" w:rsidRDefault="009B7FC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решения задачи, выбирать наиболее </w:t>
      </w:r>
      <w:r w:rsidRPr="00C34362">
        <w:rPr>
          <w:rFonts w:ascii="Times New Roman" w:hAnsi="Times New Roman"/>
          <w:color w:val="000000"/>
          <w:sz w:val="28"/>
          <w:lang w:val="ru-RU"/>
        </w:rPr>
        <w:t>подходящий (на основе предложенных критериев);</w:t>
      </w:r>
    </w:p>
    <w:p w:rsidR="00B415EC" w:rsidRPr="00C34362" w:rsidRDefault="009B7FC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целое, причина следствие);</w:t>
      </w:r>
    </w:p>
    <w:p w:rsidR="00B415EC" w:rsidRPr="00C34362" w:rsidRDefault="009B7FC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</w:t>
      </w:r>
      <w:r w:rsidRPr="00C34362">
        <w:rPr>
          <w:rFonts w:ascii="Times New Roman" w:hAnsi="Times New Roman"/>
          <w:color w:val="000000"/>
          <w:sz w:val="28"/>
          <w:lang w:val="ru-RU"/>
        </w:rPr>
        <w:t>доказательствами на основе результатов проведенного наблюдения (опыта, измерения, классификации, сравнения, исследования);</w:t>
      </w:r>
    </w:p>
    <w:p w:rsidR="00B415EC" w:rsidRPr="00C34362" w:rsidRDefault="009B7FC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B415EC" w:rsidRDefault="009B7FC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B415EC" w:rsidRDefault="009B7FCB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</w:t>
      </w:r>
      <w:r>
        <w:rPr>
          <w:rFonts w:ascii="Times New Roman" w:hAnsi="Times New Roman"/>
          <w:color w:val="000000"/>
          <w:sz w:val="28"/>
        </w:rPr>
        <w:t>рать источник получения информации;</w:t>
      </w:r>
    </w:p>
    <w:p w:rsidR="00B415EC" w:rsidRPr="00C34362" w:rsidRDefault="009B7FC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B415EC" w:rsidRPr="00C34362" w:rsidRDefault="009B7FC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педагогическим раб</w:t>
      </w:r>
      <w:r w:rsidRPr="00C34362">
        <w:rPr>
          <w:rFonts w:ascii="Times New Roman" w:hAnsi="Times New Roman"/>
          <w:color w:val="000000"/>
          <w:sz w:val="28"/>
          <w:lang w:val="ru-RU"/>
        </w:rPr>
        <w:t>отником способа её проверки;</w:t>
      </w:r>
    </w:p>
    <w:p w:rsidR="00B415EC" w:rsidRPr="00C34362" w:rsidRDefault="009B7FC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 (законных представителей) несовершеннолетних обучающихся) правила информационной безопасности при поиске информации в Интернете;</w:t>
      </w:r>
    </w:p>
    <w:p w:rsidR="00B415EC" w:rsidRPr="00C34362" w:rsidRDefault="009B7FC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</w:t>
      </w:r>
      <w:r w:rsidRPr="00C34362">
        <w:rPr>
          <w:rFonts w:ascii="Times New Roman" w:hAnsi="Times New Roman"/>
          <w:color w:val="000000"/>
          <w:sz w:val="28"/>
          <w:lang w:val="ru-RU"/>
        </w:rPr>
        <w:t>овую, видео, графическую, звуковую, информацию в соответствии с учебной задачей;</w:t>
      </w:r>
    </w:p>
    <w:p w:rsidR="00B415EC" w:rsidRPr="00C34362" w:rsidRDefault="009B7FC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B415EC" w:rsidRPr="00C34362" w:rsidRDefault="00B415EC">
      <w:pPr>
        <w:spacing w:after="0" w:line="264" w:lineRule="auto"/>
        <w:ind w:left="120"/>
        <w:jc w:val="both"/>
        <w:rPr>
          <w:lang w:val="ru-RU"/>
        </w:rPr>
      </w:pPr>
    </w:p>
    <w:p w:rsidR="00B415EC" w:rsidRDefault="009B7FC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B415EC" w:rsidRDefault="00B415EC">
      <w:pPr>
        <w:spacing w:after="0" w:line="264" w:lineRule="auto"/>
        <w:ind w:left="120"/>
        <w:jc w:val="both"/>
      </w:pPr>
    </w:p>
    <w:p w:rsidR="00B415EC" w:rsidRPr="00C34362" w:rsidRDefault="009B7FC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</w:t>
      </w:r>
      <w:r w:rsidRPr="00C34362">
        <w:rPr>
          <w:rFonts w:ascii="Times New Roman" w:hAnsi="Times New Roman"/>
          <w:color w:val="000000"/>
          <w:sz w:val="28"/>
          <w:lang w:val="ru-RU"/>
        </w:rPr>
        <w:t xml:space="preserve"> соответствии с целями и условиями общения в знакомой среде;</w:t>
      </w:r>
    </w:p>
    <w:p w:rsidR="00B415EC" w:rsidRPr="00C34362" w:rsidRDefault="009B7FC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lastRenderedPageBreak/>
        <w:t>проявлять уважительное отношение к собеседнику, соблюдать правила ведения диалога и дискуссии;</w:t>
      </w:r>
    </w:p>
    <w:p w:rsidR="00B415EC" w:rsidRPr="00C34362" w:rsidRDefault="009B7FC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B415EC" w:rsidRPr="00C34362" w:rsidRDefault="009B7FC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</w:t>
      </w:r>
      <w:r w:rsidRPr="00C34362">
        <w:rPr>
          <w:rFonts w:ascii="Times New Roman" w:hAnsi="Times New Roman"/>
          <w:color w:val="000000"/>
          <w:sz w:val="28"/>
          <w:lang w:val="ru-RU"/>
        </w:rPr>
        <w:t>воё мнение;</w:t>
      </w:r>
    </w:p>
    <w:p w:rsidR="00B415EC" w:rsidRPr="00C34362" w:rsidRDefault="009B7FC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B415EC" w:rsidRPr="00C34362" w:rsidRDefault="009B7FC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B415EC" w:rsidRDefault="009B7FCB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готовить небольшие публичные выступления;</w:t>
      </w:r>
    </w:p>
    <w:p w:rsidR="00B415EC" w:rsidRPr="00C34362" w:rsidRDefault="009B7FC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</w:t>
      </w:r>
      <w:r w:rsidRPr="00C34362">
        <w:rPr>
          <w:rFonts w:ascii="Times New Roman" w:hAnsi="Times New Roman"/>
          <w:color w:val="000000"/>
          <w:sz w:val="28"/>
          <w:lang w:val="ru-RU"/>
        </w:rPr>
        <w:t>) к тексту выступления.</w:t>
      </w:r>
    </w:p>
    <w:p w:rsidR="00B415EC" w:rsidRPr="00C34362" w:rsidRDefault="00B415EC">
      <w:pPr>
        <w:spacing w:after="0" w:line="264" w:lineRule="auto"/>
        <w:ind w:left="120"/>
        <w:jc w:val="both"/>
        <w:rPr>
          <w:lang w:val="ru-RU"/>
        </w:rPr>
      </w:pPr>
    </w:p>
    <w:p w:rsidR="00B415EC" w:rsidRPr="00C34362" w:rsidRDefault="009B7FCB">
      <w:pPr>
        <w:spacing w:after="0" w:line="264" w:lineRule="auto"/>
        <w:ind w:left="120"/>
        <w:jc w:val="both"/>
        <w:rPr>
          <w:lang w:val="ru-RU"/>
        </w:rPr>
      </w:pPr>
      <w:r w:rsidRPr="00C34362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B415EC" w:rsidRPr="00C34362" w:rsidRDefault="00B415EC">
      <w:pPr>
        <w:spacing w:after="0" w:line="264" w:lineRule="auto"/>
        <w:ind w:left="120"/>
        <w:jc w:val="both"/>
        <w:rPr>
          <w:lang w:val="ru-RU"/>
        </w:rPr>
      </w:pPr>
    </w:p>
    <w:p w:rsidR="00B415EC" w:rsidRPr="00C34362" w:rsidRDefault="009B7FCB">
      <w:pPr>
        <w:spacing w:after="0" w:line="264" w:lineRule="auto"/>
        <w:ind w:left="120"/>
        <w:jc w:val="both"/>
        <w:rPr>
          <w:lang w:val="ru-RU"/>
        </w:rPr>
      </w:pPr>
      <w:r w:rsidRPr="00C34362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B415EC" w:rsidRPr="00C34362" w:rsidRDefault="009B7FC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B415EC" w:rsidRDefault="009B7FCB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 w:rsidR="00B415EC" w:rsidRDefault="009B7FC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</w:t>
      </w:r>
    </w:p>
    <w:p w:rsidR="00B415EC" w:rsidRPr="00C34362" w:rsidRDefault="009B7FC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bookmarkStart w:id="12" w:name="_Toc108096413"/>
      <w:bookmarkEnd w:id="12"/>
      <w:r w:rsidRPr="00C34362">
        <w:rPr>
          <w:rFonts w:ascii="Times New Roman" w:hAnsi="Times New Roman"/>
          <w:color w:val="000000"/>
          <w:sz w:val="28"/>
          <w:lang w:val="ru-RU"/>
        </w:rPr>
        <w:t xml:space="preserve">формулировать </w:t>
      </w:r>
      <w:r w:rsidRPr="00C34362">
        <w:rPr>
          <w:rFonts w:ascii="Times New Roman" w:hAnsi="Times New Roman"/>
          <w:color w:val="000000"/>
          <w:sz w:val="28"/>
          <w:lang w:val="ru-RU"/>
        </w:rPr>
        <w:t>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B415EC" w:rsidRPr="00C34362" w:rsidRDefault="009B7FC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</w:t>
      </w:r>
      <w:r w:rsidRPr="00C34362">
        <w:rPr>
          <w:rFonts w:ascii="Times New Roman" w:hAnsi="Times New Roman"/>
          <w:color w:val="000000"/>
          <w:sz w:val="28"/>
          <w:lang w:val="ru-RU"/>
        </w:rPr>
        <w:t>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B415EC" w:rsidRPr="00C34362" w:rsidRDefault="009B7FC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B415EC" w:rsidRPr="00C34362" w:rsidRDefault="009B7FC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B415EC" w:rsidRPr="00C34362" w:rsidRDefault="009B7FC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оценивать свой вкл</w:t>
      </w:r>
      <w:r w:rsidRPr="00C34362">
        <w:rPr>
          <w:rFonts w:ascii="Times New Roman" w:hAnsi="Times New Roman"/>
          <w:color w:val="000000"/>
          <w:sz w:val="28"/>
          <w:lang w:val="ru-RU"/>
        </w:rPr>
        <w:t>ад в общий результат;</w:t>
      </w:r>
    </w:p>
    <w:p w:rsidR="00B415EC" w:rsidRPr="00C34362" w:rsidRDefault="009B7FC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 задания с опорой на предложенные образцы.</w:t>
      </w:r>
    </w:p>
    <w:p w:rsidR="00B415EC" w:rsidRPr="00C34362" w:rsidRDefault="00B415EC">
      <w:pPr>
        <w:spacing w:after="0"/>
        <w:ind w:left="120"/>
        <w:rPr>
          <w:lang w:val="ru-RU"/>
        </w:rPr>
      </w:pPr>
      <w:bookmarkStart w:id="13" w:name="_Toc140053187"/>
      <w:bookmarkStart w:id="14" w:name="_Toc134720971"/>
      <w:bookmarkEnd w:id="13"/>
      <w:bookmarkEnd w:id="14"/>
    </w:p>
    <w:p w:rsidR="00B415EC" w:rsidRPr="00C34362" w:rsidRDefault="00B415EC">
      <w:pPr>
        <w:spacing w:after="0" w:line="264" w:lineRule="auto"/>
        <w:ind w:left="120"/>
        <w:jc w:val="both"/>
        <w:rPr>
          <w:lang w:val="ru-RU"/>
        </w:rPr>
      </w:pPr>
    </w:p>
    <w:p w:rsidR="00B415EC" w:rsidRPr="00C34362" w:rsidRDefault="009B7FCB">
      <w:pPr>
        <w:spacing w:after="0" w:line="264" w:lineRule="auto"/>
        <w:ind w:left="120"/>
        <w:jc w:val="both"/>
        <w:rPr>
          <w:lang w:val="ru-RU"/>
        </w:rPr>
      </w:pPr>
      <w:r w:rsidRPr="00C3436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B415EC" w:rsidRPr="00C34362" w:rsidRDefault="00B415EC">
      <w:pPr>
        <w:spacing w:after="0" w:line="264" w:lineRule="auto"/>
        <w:ind w:left="120"/>
        <w:jc w:val="both"/>
        <w:rPr>
          <w:lang w:val="ru-RU"/>
        </w:rPr>
      </w:pPr>
    </w:p>
    <w:p w:rsidR="00B415EC" w:rsidRPr="00C34362" w:rsidRDefault="009B7FCB">
      <w:pPr>
        <w:spacing w:after="0" w:line="264" w:lineRule="auto"/>
        <w:ind w:left="12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по учебному предмету «Иностранный (английский) язык» предметной области «Иностранный язык» должны быть ориентиров</w:t>
      </w:r>
      <w:r w:rsidRPr="00C34362">
        <w:rPr>
          <w:rFonts w:ascii="Times New Roman" w:hAnsi="Times New Roman"/>
          <w:color w:val="000000"/>
          <w:sz w:val="28"/>
          <w:lang w:val="ru-RU"/>
        </w:rPr>
        <w:t xml:space="preserve">аны на применение знаний, умений и навыков в типичных учебных ситуациях и реальных жизненных условиях, отражать </w:t>
      </w:r>
      <w:r w:rsidRPr="00C34362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 иноязычной коммуникативной компетенции на элементарном уровне в совокупности её составляющих – речевой, языковой, социокультурн</w:t>
      </w:r>
      <w:r w:rsidRPr="00C34362">
        <w:rPr>
          <w:rFonts w:ascii="Times New Roman" w:hAnsi="Times New Roman"/>
          <w:color w:val="000000"/>
          <w:sz w:val="28"/>
          <w:lang w:val="ru-RU"/>
        </w:rPr>
        <w:t>ой, компенсаторной, метапредметной (учебно-познавательной).</w:t>
      </w:r>
    </w:p>
    <w:p w:rsidR="00B415EC" w:rsidRPr="00C34362" w:rsidRDefault="00B415EC">
      <w:pPr>
        <w:spacing w:after="0" w:line="264" w:lineRule="auto"/>
        <w:ind w:left="120"/>
        <w:jc w:val="both"/>
        <w:rPr>
          <w:lang w:val="ru-RU"/>
        </w:rPr>
      </w:pPr>
    </w:p>
    <w:p w:rsidR="00B415EC" w:rsidRPr="00C34362" w:rsidRDefault="009B7FCB">
      <w:pPr>
        <w:spacing w:after="0" w:line="264" w:lineRule="auto"/>
        <w:ind w:left="12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К концу обучения во</w:t>
      </w:r>
      <w:r w:rsidRPr="00C3436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C34362">
        <w:rPr>
          <w:rFonts w:ascii="Times New Roman" w:hAnsi="Times New Roman"/>
          <w:b/>
          <w:i/>
          <w:color w:val="000000"/>
          <w:sz w:val="28"/>
          <w:lang w:val="ru-RU"/>
        </w:rPr>
        <w:t>2 классе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C34362">
        <w:rPr>
          <w:rFonts w:ascii="Times New Roman" w:hAnsi="Times New Roman"/>
          <w:color w:val="000000"/>
          <w:sz w:val="28"/>
          <w:lang w:val="ru-RU"/>
        </w:rPr>
        <w:t>обучающийся получит следующие предметные результаты:</w:t>
      </w:r>
    </w:p>
    <w:p w:rsidR="00B415EC" w:rsidRPr="00C34362" w:rsidRDefault="009B7FCB">
      <w:pPr>
        <w:spacing w:after="0" w:line="264" w:lineRule="auto"/>
        <w:ind w:left="120"/>
        <w:jc w:val="both"/>
        <w:rPr>
          <w:lang w:val="ru-RU"/>
        </w:rPr>
      </w:pPr>
      <w:r w:rsidRPr="00C34362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i/>
          <w:color w:val="000000"/>
          <w:sz w:val="28"/>
          <w:lang w:val="ru-RU"/>
        </w:rPr>
        <w:t>Говорение: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вести разные виды диалогов (диалог этикетного характера, диалог-расспрос) в ста</w:t>
      </w:r>
      <w:r w:rsidRPr="00C34362">
        <w:rPr>
          <w:rFonts w:ascii="Times New Roman" w:hAnsi="Times New Roman"/>
          <w:color w:val="000000"/>
          <w:sz w:val="28"/>
          <w:lang w:val="ru-RU"/>
        </w:rPr>
        <w:t>ндартных ситуациях неофициального общения, используя вербальные и (или) зрительные опоры в рамках изучаемой тематики с соблюдением норм речевого этикета, принятого в стране/странах изучаемого языка (не менее 3 реплик со стороны каждого собеседника);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создав</w:t>
      </w:r>
      <w:r w:rsidRPr="00C34362">
        <w:rPr>
          <w:rFonts w:ascii="Times New Roman" w:hAnsi="Times New Roman"/>
          <w:color w:val="000000"/>
          <w:sz w:val="28"/>
          <w:lang w:val="ru-RU"/>
        </w:rPr>
        <w:t>ать устные связные монологические высказывания объёмом не менее 3 фраз в рамках изучаемой тематики с опорой на картинки, фотографии и (или) ключевые слова, вопросы.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i/>
          <w:color w:val="000000"/>
          <w:sz w:val="28"/>
          <w:lang w:val="ru-RU"/>
        </w:rPr>
        <w:t>Аудирование: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речь учителя и других обучающихся;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учебные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</w:t>
      </w:r>
      <w:r w:rsidRPr="00C34362">
        <w:rPr>
          <w:rFonts w:ascii="Times New Roman" w:hAnsi="Times New Roman"/>
          <w:color w:val="000000"/>
          <w:sz w:val="28"/>
          <w:lang w:val="ru-RU"/>
        </w:rPr>
        <w:t xml:space="preserve"> информации фактического характера, используя зрительные опоры и языковую догадку (время звучания текста/текстов для аудирования – до 40 секунд).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i/>
          <w:color w:val="000000"/>
          <w:sz w:val="28"/>
          <w:lang w:val="ru-RU"/>
        </w:rPr>
        <w:t>Смысловое чтение: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читать вслух учебные тексты объёмом до 60 слов, построенные на изученном языковом материале,</w:t>
      </w:r>
      <w:r w:rsidRPr="00C34362">
        <w:rPr>
          <w:rFonts w:ascii="Times New Roman" w:hAnsi="Times New Roman"/>
          <w:color w:val="000000"/>
          <w:sz w:val="28"/>
          <w:lang w:val="ru-RU"/>
        </w:rPr>
        <w:t xml:space="preserve"> с соблюдением правил чтения и соответствующей интонации, демонстрируя понимание прочитанного;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читать про себя и понимать учебные тексты, построенные на изученном языковом материале, с различной глубиной проникновения в их содержание в зависимости от поста</w:t>
      </w:r>
      <w:r w:rsidRPr="00C34362">
        <w:rPr>
          <w:rFonts w:ascii="Times New Roman" w:hAnsi="Times New Roman"/>
          <w:color w:val="000000"/>
          <w:sz w:val="28"/>
          <w:lang w:val="ru-RU"/>
        </w:rPr>
        <w:t>вленной коммуникативной задачи: с пониманием основного содержания, с пониманием запрашиваемой информации, используя зрительные опоры и языковую догадку (объём текста для чтения – до 80 слов).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i/>
          <w:color w:val="000000"/>
          <w:sz w:val="28"/>
          <w:lang w:val="ru-RU"/>
        </w:rPr>
        <w:t>Письмо: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заполнять простые формуляры, сообщая о себе основные све</w:t>
      </w:r>
      <w:r w:rsidRPr="00C34362">
        <w:rPr>
          <w:rFonts w:ascii="Times New Roman" w:hAnsi="Times New Roman"/>
          <w:color w:val="000000"/>
          <w:sz w:val="28"/>
          <w:lang w:val="ru-RU"/>
        </w:rPr>
        <w:t>дения, в соответствии с нормами, принятыми в стране/странах изучаемого языка;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lastRenderedPageBreak/>
        <w:t>писать с опорой на образец короткие поздравления с праздниками (с днём рождения, Новым годом).</w:t>
      </w:r>
    </w:p>
    <w:p w:rsidR="00B415EC" w:rsidRPr="00C34362" w:rsidRDefault="009B7FCB">
      <w:pPr>
        <w:spacing w:after="0" w:line="264" w:lineRule="auto"/>
        <w:ind w:left="120"/>
        <w:jc w:val="both"/>
        <w:rPr>
          <w:lang w:val="ru-RU"/>
        </w:rPr>
      </w:pPr>
      <w:r w:rsidRPr="00C34362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речи: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знать буквы алфавита английског</w:t>
      </w:r>
      <w:r w:rsidRPr="00C34362">
        <w:rPr>
          <w:rFonts w:ascii="Times New Roman" w:hAnsi="Times New Roman"/>
          <w:color w:val="000000"/>
          <w:sz w:val="28"/>
          <w:lang w:val="ru-RU"/>
        </w:rPr>
        <w:t>о языка в правильной последовательности, фонетически корректно их озвучивать и графически корректно воспроизводить (полупечатное написание букв, буквосочетаний, слов);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применять правила чтения гласных в открытом и закрытом слоге в односложных словах, вычле</w:t>
      </w:r>
      <w:r w:rsidRPr="00C34362">
        <w:rPr>
          <w:rFonts w:ascii="Times New Roman" w:hAnsi="Times New Roman"/>
          <w:color w:val="000000"/>
          <w:sz w:val="28"/>
          <w:lang w:val="ru-RU"/>
        </w:rPr>
        <w:t>нять некоторые звукобуквенные сочетания при анализе знакомых слов; озвучивать транскрипционные знаки, отличать их от букв;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читать новые слова согласно основным правилам чтения;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различать на слух и правильно произносить слова и фразы/предложения с соблюдени</w:t>
      </w:r>
      <w:r w:rsidRPr="00C34362">
        <w:rPr>
          <w:rFonts w:ascii="Times New Roman" w:hAnsi="Times New Roman"/>
          <w:color w:val="000000"/>
          <w:sz w:val="28"/>
          <w:lang w:val="ru-RU"/>
        </w:rPr>
        <w:t>ем их ритмико-интонационных особенностей.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пунктуация: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правильно писать изученные слова;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заполнять пропуски словами; дописывать предложения;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 xml:space="preserve">правильно расставлять знаки препинания (точка, вопросительный и восклицательный знаки в конце </w:t>
      </w:r>
      <w:r w:rsidRPr="00C34362">
        <w:rPr>
          <w:rFonts w:ascii="Times New Roman" w:hAnsi="Times New Roman"/>
          <w:color w:val="000000"/>
          <w:sz w:val="28"/>
          <w:lang w:val="ru-RU"/>
        </w:rPr>
        <w:t>предложения) и использовать знак апострофа в сокращённых формах глагола-связки, вспомогательного и модального глаголов.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речи: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не менее 200 лексических единиц (слов, словосочетаний, р</w:t>
      </w:r>
      <w:r w:rsidRPr="00C34362">
        <w:rPr>
          <w:rFonts w:ascii="Times New Roman" w:hAnsi="Times New Roman"/>
          <w:color w:val="000000"/>
          <w:sz w:val="28"/>
          <w:lang w:val="ru-RU"/>
        </w:rPr>
        <w:t>ечевых клише), обслуживающих ситуации общения в рамках тематики, предусмотренной на первом году обучения;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использовать языковую догадку в распознавании интернациональных слов.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речи: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</w:t>
      </w:r>
      <w:r w:rsidRPr="00C34362">
        <w:rPr>
          <w:rFonts w:ascii="Times New Roman" w:hAnsi="Times New Roman"/>
          <w:color w:val="000000"/>
          <w:sz w:val="28"/>
          <w:lang w:val="ru-RU"/>
        </w:rPr>
        <w:t>чи различные коммуникативные типы предложений: повествовательные (утвердительные, отрицательные), вопросительные (общий, специальный, вопросы), побудительные (в утвердительной форме);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распознавать и употреблять нераспространённые и распространённые простые</w:t>
      </w:r>
      <w:r w:rsidRPr="00C34362">
        <w:rPr>
          <w:rFonts w:ascii="Times New Roman" w:hAnsi="Times New Roman"/>
          <w:color w:val="000000"/>
          <w:sz w:val="28"/>
          <w:lang w:val="ru-RU"/>
        </w:rPr>
        <w:t xml:space="preserve"> предложения;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предложения с начальным </w:t>
      </w:r>
      <w:r>
        <w:rPr>
          <w:rFonts w:ascii="Times New Roman" w:hAnsi="Times New Roman"/>
          <w:color w:val="000000"/>
          <w:sz w:val="28"/>
        </w:rPr>
        <w:t>It</w:t>
      </w:r>
      <w:r w:rsidRPr="00C34362">
        <w:rPr>
          <w:rFonts w:ascii="Times New Roman" w:hAnsi="Times New Roman"/>
          <w:color w:val="000000"/>
          <w:sz w:val="28"/>
          <w:lang w:val="ru-RU"/>
        </w:rPr>
        <w:t>;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распознавать и употреблять в устной и письменной речи предложения с начальным 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be</w:t>
      </w:r>
      <w:r w:rsidRPr="00C34362">
        <w:rPr>
          <w:rFonts w:ascii="Times New Roman" w:hAnsi="Times New Roman"/>
          <w:color w:val="000000"/>
          <w:sz w:val="28"/>
          <w:lang w:val="ru-RU"/>
        </w:rPr>
        <w:t xml:space="preserve"> в </w:t>
      </w:r>
      <w:r>
        <w:rPr>
          <w:rFonts w:ascii="Times New Roman" w:hAnsi="Times New Roman"/>
          <w:color w:val="000000"/>
          <w:sz w:val="28"/>
        </w:rPr>
        <w:t>Present</w:t>
      </w:r>
      <w:r w:rsidRPr="00C3436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C3436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C34362">
        <w:rPr>
          <w:rFonts w:ascii="Times New Roman" w:hAnsi="Times New Roman"/>
          <w:color w:val="000000"/>
          <w:sz w:val="28"/>
          <w:lang w:val="ru-RU"/>
        </w:rPr>
        <w:t>;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простые предложения с простым глагольным сказуемым 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He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speaks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English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>.);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предложения с составным глагольным сказуемым 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want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dance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i/>
          <w:color w:val="000000"/>
          <w:sz w:val="28"/>
        </w:rPr>
        <w:t>She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skat</w:t>
      </w:r>
      <w:r>
        <w:rPr>
          <w:rFonts w:ascii="Times New Roman" w:hAnsi="Times New Roman"/>
          <w:i/>
          <w:color w:val="000000"/>
          <w:sz w:val="28"/>
        </w:rPr>
        <w:t>e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well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>.);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предложения с глаголом-связкой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be</w:t>
      </w:r>
      <w:r w:rsidRPr="00C34362">
        <w:rPr>
          <w:rFonts w:ascii="Times New Roman" w:hAnsi="Times New Roman"/>
          <w:color w:val="000000"/>
          <w:sz w:val="28"/>
          <w:lang w:val="ru-RU"/>
        </w:rPr>
        <w:t xml:space="preserve"> в </w:t>
      </w:r>
      <w:r>
        <w:rPr>
          <w:rFonts w:ascii="Times New Roman" w:hAnsi="Times New Roman"/>
          <w:color w:val="000000"/>
          <w:sz w:val="28"/>
        </w:rPr>
        <w:t>Present</w:t>
      </w:r>
      <w:r w:rsidRPr="00C3436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C3436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C34362">
        <w:rPr>
          <w:rFonts w:ascii="Times New Roman" w:hAnsi="Times New Roman"/>
          <w:color w:val="000000"/>
          <w:sz w:val="28"/>
          <w:lang w:val="ru-RU"/>
        </w:rPr>
        <w:t xml:space="preserve"> в составе таких фраз, как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m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Dima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m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eight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m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fine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m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sorry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i/>
          <w:color w:val="000000"/>
          <w:sz w:val="28"/>
        </w:rPr>
        <w:t>It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s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... </w:t>
      </w:r>
      <w:r>
        <w:rPr>
          <w:rFonts w:ascii="Times New Roman" w:hAnsi="Times New Roman"/>
          <w:i/>
          <w:color w:val="000000"/>
          <w:sz w:val="28"/>
        </w:rPr>
        <w:t>Is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it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.? </w:t>
      </w:r>
      <w:r>
        <w:rPr>
          <w:rFonts w:ascii="Times New Roman" w:hAnsi="Times New Roman"/>
          <w:i/>
          <w:color w:val="000000"/>
          <w:sz w:val="28"/>
        </w:rPr>
        <w:t>What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s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 ...?;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</w:t>
      </w:r>
      <w:r w:rsidRPr="00C34362">
        <w:rPr>
          <w:rFonts w:ascii="Times New Roman" w:hAnsi="Times New Roman"/>
          <w:color w:val="000000"/>
          <w:sz w:val="28"/>
          <w:lang w:val="ru-RU"/>
        </w:rPr>
        <w:t xml:space="preserve"> и письменной речи предложения с краткими глагольными формами;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повелительное наклонение: побудительные предложения в утвердительной форме 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Come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please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>.)</w:t>
      </w:r>
      <w:r w:rsidRPr="00C34362">
        <w:rPr>
          <w:rFonts w:ascii="Times New Roman" w:hAnsi="Times New Roman"/>
          <w:color w:val="000000"/>
          <w:sz w:val="28"/>
          <w:lang w:val="ru-RU"/>
        </w:rPr>
        <w:t>;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</w:t>
      </w:r>
      <w:r w:rsidRPr="00C34362">
        <w:rPr>
          <w:rFonts w:ascii="Times New Roman" w:hAnsi="Times New Roman"/>
          <w:color w:val="000000"/>
          <w:sz w:val="28"/>
          <w:lang w:val="ru-RU"/>
        </w:rPr>
        <w:t>нной речи настоящее простое время (</w:t>
      </w:r>
      <w:r>
        <w:rPr>
          <w:rFonts w:ascii="Times New Roman" w:hAnsi="Times New Roman"/>
          <w:color w:val="000000"/>
          <w:sz w:val="28"/>
        </w:rPr>
        <w:t>Present</w:t>
      </w:r>
      <w:r w:rsidRPr="00C3436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C3436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C34362">
        <w:rPr>
          <w:rFonts w:ascii="Times New Roman" w:hAnsi="Times New Roman"/>
          <w:color w:val="000000"/>
          <w:sz w:val="28"/>
          <w:lang w:val="ru-RU"/>
        </w:rPr>
        <w:t>) в повествовательных (утвердительных и отрицательных) и вопросительных (общий и специальный вопрос) предложениях;</w:t>
      </w:r>
    </w:p>
    <w:p w:rsidR="00B415EC" w:rsidRDefault="009B7FCB">
      <w:pPr>
        <w:spacing w:after="0" w:line="264" w:lineRule="auto"/>
        <w:ind w:firstLine="600"/>
        <w:jc w:val="both"/>
      </w:pPr>
      <w:r w:rsidRPr="00C34362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глагольную конструкцию </w:t>
      </w:r>
      <w:r>
        <w:rPr>
          <w:rFonts w:ascii="Times New Roman" w:hAnsi="Times New Roman"/>
          <w:i/>
          <w:color w:val="000000"/>
          <w:sz w:val="28"/>
        </w:rPr>
        <w:t>have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got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ve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got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 ... </w:t>
      </w:r>
      <w:r>
        <w:rPr>
          <w:rFonts w:ascii="Times New Roman" w:hAnsi="Times New Roman"/>
          <w:i/>
          <w:color w:val="000000"/>
          <w:sz w:val="28"/>
        </w:rPr>
        <w:t>Have you got ...?);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модальный глагол 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>с</w:t>
      </w:r>
      <w:r>
        <w:rPr>
          <w:rFonts w:ascii="Times New Roman" w:hAnsi="Times New Roman"/>
          <w:i/>
          <w:color w:val="000000"/>
          <w:sz w:val="28"/>
        </w:rPr>
        <w:t>an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C34362">
        <w:rPr>
          <w:rFonts w:ascii="Times New Roman" w:hAnsi="Times New Roman"/>
          <w:color w:val="000000"/>
          <w:sz w:val="28"/>
          <w:lang w:val="ru-RU"/>
        </w:rPr>
        <w:t xml:space="preserve"> для выражения умения 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ride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bike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>.)</w:t>
      </w:r>
      <w:r w:rsidRPr="00C34362">
        <w:rPr>
          <w:rFonts w:ascii="Times New Roman" w:hAnsi="Times New Roman"/>
          <w:color w:val="000000"/>
          <w:sz w:val="28"/>
          <w:lang w:val="ru-RU"/>
        </w:rPr>
        <w:t xml:space="preserve"> и отсутствия умения 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ride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bike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.);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C34362">
        <w:rPr>
          <w:rFonts w:ascii="Times New Roman" w:hAnsi="Times New Roman"/>
          <w:color w:val="000000"/>
          <w:sz w:val="28"/>
          <w:lang w:val="ru-RU"/>
        </w:rPr>
        <w:t xml:space="preserve"> для получения разрешения 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out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>?);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неопределённый, определённый и нулевой артикль с существительными (наиболее распространённые случаи употребления);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множественное число существительн</w:t>
      </w:r>
      <w:r w:rsidRPr="00C34362">
        <w:rPr>
          <w:rFonts w:ascii="Times New Roman" w:hAnsi="Times New Roman"/>
          <w:color w:val="000000"/>
          <w:sz w:val="28"/>
          <w:lang w:val="ru-RU"/>
        </w:rPr>
        <w:t xml:space="preserve">ых, образованное по правилам и исключения: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pen</w:t>
      </w:r>
      <w:r w:rsidRPr="00C34362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pens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man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men</w:t>
      </w:r>
      <w:r w:rsidRPr="00C34362">
        <w:rPr>
          <w:rFonts w:ascii="Times New Roman" w:hAnsi="Times New Roman"/>
          <w:color w:val="000000"/>
          <w:sz w:val="28"/>
          <w:lang w:val="ru-RU"/>
        </w:rPr>
        <w:t>;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личные и притяжательные местоимения;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указательные местоимения </w:t>
      </w:r>
      <w:r>
        <w:rPr>
          <w:rFonts w:ascii="Times New Roman" w:hAnsi="Times New Roman"/>
          <w:i/>
          <w:color w:val="000000"/>
          <w:sz w:val="28"/>
        </w:rPr>
        <w:t>this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these</w:t>
      </w:r>
      <w:r w:rsidRPr="00C34362">
        <w:rPr>
          <w:rFonts w:ascii="Times New Roman" w:hAnsi="Times New Roman"/>
          <w:color w:val="000000"/>
          <w:sz w:val="28"/>
          <w:lang w:val="ru-RU"/>
        </w:rPr>
        <w:t>;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ра</w:t>
      </w:r>
      <w:r w:rsidRPr="00C34362">
        <w:rPr>
          <w:rFonts w:ascii="Times New Roman" w:hAnsi="Times New Roman"/>
          <w:color w:val="000000"/>
          <w:sz w:val="28"/>
          <w:lang w:val="ru-RU"/>
        </w:rPr>
        <w:t>спознавать и употреблять в устной и письменной речи количественные числительные (1–12);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вопросительные слова </w:t>
      </w:r>
      <w:r>
        <w:rPr>
          <w:rFonts w:ascii="Times New Roman" w:hAnsi="Times New Roman"/>
          <w:i/>
          <w:color w:val="000000"/>
          <w:sz w:val="28"/>
        </w:rPr>
        <w:t>who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what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how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where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how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many</w:t>
      </w:r>
      <w:r w:rsidRPr="00C34362">
        <w:rPr>
          <w:rFonts w:ascii="Times New Roman" w:hAnsi="Times New Roman"/>
          <w:color w:val="000000"/>
          <w:sz w:val="28"/>
          <w:lang w:val="ru-RU"/>
        </w:rPr>
        <w:t>;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предло</w:t>
      </w:r>
      <w:r w:rsidRPr="00C34362">
        <w:rPr>
          <w:rFonts w:ascii="Times New Roman" w:hAnsi="Times New Roman"/>
          <w:color w:val="000000"/>
          <w:sz w:val="28"/>
          <w:lang w:val="ru-RU"/>
        </w:rPr>
        <w:t xml:space="preserve">ги места </w:t>
      </w:r>
      <w:r>
        <w:rPr>
          <w:rFonts w:ascii="Times New Roman" w:hAnsi="Times New Roman"/>
          <w:i/>
          <w:color w:val="000000"/>
          <w:sz w:val="28"/>
        </w:rPr>
        <w:t>on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near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under</w:t>
      </w:r>
      <w:r w:rsidRPr="00C34362">
        <w:rPr>
          <w:rFonts w:ascii="Times New Roman" w:hAnsi="Times New Roman"/>
          <w:color w:val="000000"/>
          <w:sz w:val="28"/>
          <w:lang w:val="ru-RU"/>
        </w:rPr>
        <w:t>;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распознавать и употреблять в устной и письменной речи союзы </w:t>
      </w:r>
      <w:r>
        <w:rPr>
          <w:rFonts w:ascii="Times New Roman" w:hAnsi="Times New Roman"/>
          <w:i/>
          <w:color w:val="000000"/>
          <w:sz w:val="28"/>
        </w:rPr>
        <w:t>and</w:t>
      </w:r>
      <w:r w:rsidRPr="00C34362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i/>
          <w:color w:val="000000"/>
          <w:sz w:val="28"/>
        </w:rPr>
        <w:t>but</w:t>
      </w:r>
      <w:r w:rsidRPr="00C34362">
        <w:rPr>
          <w:rFonts w:ascii="Times New Roman" w:hAnsi="Times New Roman"/>
          <w:color w:val="000000"/>
          <w:sz w:val="28"/>
          <w:lang w:val="ru-RU"/>
        </w:rPr>
        <w:t xml:space="preserve"> (при однородных членах).</w:t>
      </w:r>
    </w:p>
    <w:p w:rsidR="00B415EC" w:rsidRPr="00C34362" w:rsidRDefault="009B7FCB">
      <w:pPr>
        <w:spacing w:after="0" w:line="264" w:lineRule="auto"/>
        <w:ind w:left="120"/>
        <w:jc w:val="both"/>
        <w:rPr>
          <w:lang w:val="ru-RU"/>
        </w:rPr>
      </w:pPr>
      <w:r w:rsidRPr="00C34362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  <w:r w:rsidRPr="00C34362">
        <w:rPr>
          <w:rFonts w:ascii="Times New Roman" w:hAnsi="Times New Roman"/>
          <w:color w:val="000000"/>
          <w:sz w:val="28"/>
          <w:lang w:val="ru-RU"/>
        </w:rPr>
        <w:t>: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владеть отдельными социокультурными элементами речевого поведенческого этикета, принятыми в англоя</w:t>
      </w:r>
      <w:r w:rsidRPr="00C34362">
        <w:rPr>
          <w:rFonts w:ascii="Times New Roman" w:hAnsi="Times New Roman"/>
          <w:color w:val="000000"/>
          <w:sz w:val="28"/>
          <w:lang w:val="ru-RU"/>
        </w:rPr>
        <w:t>зычной среде, в некоторых ситуациях общения: приветствие, прощание, знакомство, выражение благодарности, извинение, поздравление с днём рождения, Новым годом, Рождеством;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знать названия родной страны и страны/стран изучаемого языка и их столиц.</w:t>
      </w:r>
    </w:p>
    <w:p w:rsidR="00B415EC" w:rsidRPr="00C34362" w:rsidRDefault="00B415EC">
      <w:pPr>
        <w:spacing w:after="0" w:line="264" w:lineRule="auto"/>
        <w:ind w:left="120"/>
        <w:jc w:val="both"/>
        <w:rPr>
          <w:lang w:val="ru-RU"/>
        </w:rPr>
      </w:pPr>
    </w:p>
    <w:p w:rsidR="00B415EC" w:rsidRPr="00C34362" w:rsidRDefault="009B7FCB">
      <w:pPr>
        <w:spacing w:after="0" w:line="264" w:lineRule="auto"/>
        <w:ind w:left="12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К концу об</w:t>
      </w:r>
      <w:r w:rsidRPr="00C34362">
        <w:rPr>
          <w:rFonts w:ascii="Times New Roman" w:hAnsi="Times New Roman"/>
          <w:color w:val="000000"/>
          <w:sz w:val="28"/>
          <w:lang w:val="ru-RU"/>
        </w:rPr>
        <w:t>учения в</w:t>
      </w:r>
      <w:r w:rsidRPr="00C3436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C34362">
        <w:rPr>
          <w:rFonts w:ascii="Times New Roman" w:hAnsi="Times New Roman"/>
          <w:b/>
          <w:i/>
          <w:color w:val="000000"/>
          <w:sz w:val="28"/>
          <w:lang w:val="ru-RU"/>
        </w:rPr>
        <w:t>3 классе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C34362">
        <w:rPr>
          <w:rFonts w:ascii="Times New Roman" w:hAnsi="Times New Roman"/>
          <w:color w:val="000000"/>
          <w:sz w:val="28"/>
          <w:lang w:val="ru-RU"/>
        </w:rPr>
        <w:t>обучающийся получит следующие предметные результаты:</w:t>
      </w:r>
    </w:p>
    <w:p w:rsidR="00B415EC" w:rsidRPr="00C34362" w:rsidRDefault="009B7FCB">
      <w:pPr>
        <w:spacing w:after="0" w:line="264" w:lineRule="auto"/>
        <w:ind w:left="120"/>
        <w:jc w:val="both"/>
        <w:rPr>
          <w:lang w:val="ru-RU"/>
        </w:rPr>
      </w:pPr>
      <w:r w:rsidRPr="00C34362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i/>
          <w:color w:val="000000"/>
          <w:sz w:val="28"/>
          <w:lang w:val="ru-RU"/>
        </w:rPr>
        <w:t>Говорение: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вести разные виды диалогов (диалог этикетного характера, диалог-побуждение, диалог-расспрос) в стандартных ситуациях неофициального общения, с вербальн</w:t>
      </w:r>
      <w:r w:rsidRPr="00C34362">
        <w:rPr>
          <w:rFonts w:ascii="Times New Roman" w:hAnsi="Times New Roman"/>
          <w:color w:val="000000"/>
          <w:sz w:val="28"/>
          <w:lang w:val="ru-RU"/>
        </w:rPr>
        <w:t>ыми и (или) зрительными опорами в рамках изучаемой тематики с соблюдением норм речевого этикета, принятого в стране/странах изучаемого языка (не менее 4 реплик со стороны каждого собеседника);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создавать устные связные монологические высказывания (описание;</w:t>
      </w:r>
      <w:r w:rsidRPr="00C34362">
        <w:rPr>
          <w:rFonts w:ascii="Times New Roman" w:hAnsi="Times New Roman"/>
          <w:color w:val="000000"/>
          <w:sz w:val="28"/>
          <w:lang w:val="ru-RU"/>
        </w:rPr>
        <w:t xml:space="preserve"> повествование/рассказ) в рамках изучаемой тематики объёмом не менее 4 фраз с вербальными и (или) зрительными опорами;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передавать основное содержание прочитанного текста с вербальными и (или) зрительными опорами (объём монологического высказывания – не мен</w:t>
      </w:r>
      <w:r w:rsidRPr="00C34362">
        <w:rPr>
          <w:rFonts w:ascii="Times New Roman" w:hAnsi="Times New Roman"/>
          <w:color w:val="000000"/>
          <w:sz w:val="28"/>
          <w:lang w:val="ru-RU"/>
        </w:rPr>
        <w:t>ее 4 фраз).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i/>
          <w:color w:val="000000"/>
          <w:sz w:val="28"/>
          <w:lang w:val="ru-RU"/>
        </w:rPr>
        <w:t>Аудирование: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речь учителя и других обучающихся вербально/невербально реагировать на услышанное;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 xml:space="preserve">воспринимать на слух и понимать учебные тексты, построенные на изученном языковом материале, с разной глубиной </w:t>
      </w:r>
      <w:r w:rsidRPr="00C34362">
        <w:rPr>
          <w:rFonts w:ascii="Times New Roman" w:hAnsi="Times New Roman"/>
          <w:color w:val="000000"/>
          <w:sz w:val="28"/>
          <w:lang w:val="ru-RU"/>
        </w:rPr>
        <w:t>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характера, со зрительной опорой и с использованием языковой, в том числе контекстуальн</w:t>
      </w:r>
      <w:r w:rsidRPr="00C34362">
        <w:rPr>
          <w:rFonts w:ascii="Times New Roman" w:hAnsi="Times New Roman"/>
          <w:color w:val="000000"/>
          <w:sz w:val="28"/>
          <w:lang w:val="ru-RU"/>
        </w:rPr>
        <w:t>ой, догадки (время звучания текста/текстов для аудирования – до 1 минуты).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i/>
          <w:color w:val="000000"/>
          <w:sz w:val="28"/>
          <w:lang w:val="ru-RU"/>
        </w:rPr>
        <w:t>Смысловое чтение: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читать вслух учебные тексты объёмом до 70 слов, построенные на изученном языковом материале, с соблюдением правил чтения и соответствующей интонацией, демонстрируя</w:t>
      </w:r>
      <w:r w:rsidRPr="00C34362">
        <w:rPr>
          <w:rFonts w:ascii="Times New Roman" w:hAnsi="Times New Roman"/>
          <w:color w:val="000000"/>
          <w:sz w:val="28"/>
          <w:lang w:val="ru-RU"/>
        </w:rPr>
        <w:t xml:space="preserve"> понимание прочитанного;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lastRenderedPageBreak/>
        <w:t>читать про себя и понимать учебные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</w:t>
      </w:r>
      <w:r w:rsidRPr="00C34362">
        <w:rPr>
          <w:rFonts w:ascii="Times New Roman" w:hAnsi="Times New Roman"/>
          <w:color w:val="000000"/>
          <w:sz w:val="28"/>
          <w:lang w:val="ru-RU"/>
        </w:rPr>
        <w:t>ием запрашиваемой информации, со зрительной опорой и без опоры, а также с использованием языковой, в том числе контекстуальной, догадки (объём текста/текстов для чтения – до 130 слов).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i/>
          <w:color w:val="000000"/>
          <w:sz w:val="28"/>
          <w:lang w:val="ru-RU"/>
        </w:rPr>
        <w:t>Письмо: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заполнять анкеты и формуляры с указанием личной информации: имя</w:t>
      </w:r>
      <w:r w:rsidRPr="00C34362">
        <w:rPr>
          <w:rFonts w:ascii="Times New Roman" w:hAnsi="Times New Roman"/>
          <w:color w:val="000000"/>
          <w:sz w:val="28"/>
          <w:lang w:val="ru-RU"/>
        </w:rPr>
        <w:t>, фамилия, возраст, страна проживания, любимые занятия и другое;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писать с опорой на образец поздравления с днем рождения, Новым годом, Рождеством с выражением пожеланий;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создавать подписи к иллюстрациям с пояснением, что на них изображено.</w:t>
      </w:r>
    </w:p>
    <w:p w:rsidR="00B415EC" w:rsidRPr="00C34362" w:rsidRDefault="009B7FCB">
      <w:pPr>
        <w:spacing w:after="0" w:line="264" w:lineRule="auto"/>
        <w:ind w:left="120"/>
        <w:jc w:val="both"/>
        <w:rPr>
          <w:lang w:val="ru-RU"/>
        </w:rPr>
      </w:pPr>
      <w:r w:rsidRPr="00C34362">
        <w:rPr>
          <w:rFonts w:ascii="Times New Roman" w:hAnsi="Times New Roman"/>
          <w:b/>
          <w:color w:val="000000"/>
          <w:sz w:val="28"/>
          <w:lang w:val="ru-RU"/>
        </w:rPr>
        <w:t xml:space="preserve">Языковые знания </w:t>
      </w:r>
      <w:r w:rsidRPr="00C34362">
        <w:rPr>
          <w:rFonts w:ascii="Times New Roman" w:hAnsi="Times New Roman"/>
          <w:b/>
          <w:color w:val="000000"/>
          <w:sz w:val="28"/>
          <w:lang w:val="ru-RU"/>
        </w:rPr>
        <w:t>и навыки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речи: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 xml:space="preserve">применять правила чтения гласных в третьем типе слога (гласная + </w:t>
      </w:r>
      <w:r>
        <w:rPr>
          <w:rFonts w:ascii="Times New Roman" w:hAnsi="Times New Roman"/>
          <w:i/>
          <w:color w:val="000000"/>
          <w:sz w:val="28"/>
        </w:rPr>
        <w:t>r</w:t>
      </w:r>
      <w:r w:rsidRPr="00C34362">
        <w:rPr>
          <w:rFonts w:ascii="Times New Roman" w:hAnsi="Times New Roman"/>
          <w:color w:val="000000"/>
          <w:sz w:val="28"/>
          <w:lang w:val="ru-RU"/>
        </w:rPr>
        <w:t>);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 xml:space="preserve">применять правила чтения сложных сочетаний букв (например, 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tion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ight</w:t>
      </w:r>
      <w:r w:rsidRPr="00C34362">
        <w:rPr>
          <w:rFonts w:ascii="Times New Roman" w:hAnsi="Times New Roman"/>
          <w:color w:val="000000"/>
          <w:sz w:val="28"/>
          <w:lang w:val="ru-RU"/>
        </w:rPr>
        <w:t>) в односложных, двусложных и многосложных словах (</w:t>
      </w:r>
      <w:r>
        <w:rPr>
          <w:rFonts w:ascii="Times New Roman" w:hAnsi="Times New Roman"/>
          <w:i/>
          <w:color w:val="000000"/>
          <w:sz w:val="28"/>
        </w:rPr>
        <w:t>international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night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C34362">
        <w:rPr>
          <w:rFonts w:ascii="Times New Roman" w:hAnsi="Times New Roman"/>
          <w:color w:val="000000"/>
          <w:sz w:val="28"/>
          <w:lang w:val="ru-RU"/>
        </w:rPr>
        <w:t>;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читать</w:t>
      </w:r>
      <w:r w:rsidRPr="00C34362">
        <w:rPr>
          <w:rFonts w:ascii="Times New Roman" w:hAnsi="Times New Roman"/>
          <w:color w:val="000000"/>
          <w:sz w:val="28"/>
          <w:lang w:val="ru-RU"/>
        </w:rPr>
        <w:t xml:space="preserve"> новые слова согласно основным правилам чтения;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различать на слух и правильно произносить слова и фразы/предложения с соблюдением их ритмико-интонационных особенностей.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пунктуация: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правильно писать изученные слова;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правильно расставля</w:t>
      </w:r>
      <w:r w:rsidRPr="00C34362">
        <w:rPr>
          <w:rFonts w:ascii="Times New Roman" w:hAnsi="Times New Roman"/>
          <w:color w:val="000000"/>
          <w:sz w:val="28"/>
          <w:lang w:val="ru-RU"/>
        </w:rPr>
        <w:t>ть знаки препинания (точка, вопросительный и восклицательный знаки в конце предложения, апостроф).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речи: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не менее 350 лексических единиц (слов, словосочетаний, речевых клише), включа</w:t>
      </w:r>
      <w:r w:rsidRPr="00C34362">
        <w:rPr>
          <w:rFonts w:ascii="Times New Roman" w:hAnsi="Times New Roman"/>
          <w:color w:val="000000"/>
          <w:sz w:val="28"/>
          <w:lang w:val="ru-RU"/>
        </w:rPr>
        <w:t>я 200 лексических единиц, освоенных на первом году обучения;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 xml:space="preserve">распознавать и образовывать родственные слова с использованием основных способов словообразования: аффиксации (суффиксы числительных 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teen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ty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th</w:t>
      </w:r>
      <w:r w:rsidRPr="00C34362">
        <w:rPr>
          <w:rFonts w:ascii="Times New Roman" w:hAnsi="Times New Roman"/>
          <w:color w:val="000000"/>
          <w:sz w:val="28"/>
          <w:lang w:val="ru-RU"/>
        </w:rPr>
        <w:t>) и словосложения (</w:t>
      </w:r>
      <w:r>
        <w:rPr>
          <w:rFonts w:ascii="Times New Roman" w:hAnsi="Times New Roman"/>
          <w:i/>
          <w:color w:val="000000"/>
          <w:sz w:val="28"/>
        </w:rPr>
        <w:t>football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snowman</w:t>
      </w:r>
      <w:r w:rsidRPr="00C34362">
        <w:rPr>
          <w:rFonts w:ascii="Times New Roman" w:hAnsi="Times New Roman"/>
          <w:color w:val="000000"/>
          <w:sz w:val="28"/>
          <w:lang w:val="ru-RU"/>
        </w:rPr>
        <w:t>).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i/>
          <w:color w:val="000000"/>
          <w:sz w:val="28"/>
          <w:lang w:val="ru-RU"/>
        </w:rPr>
        <w:t>Граммати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>ческая сторона речи: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побудительные предложения в отрицательной форме 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Don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talk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please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>.);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распознавать и употреблять в устной и письменной речи предложения с начальным 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be</w:t>
      </w:r>
      <w:r w:rsidRPr="00C34362">
        <w:rPr>
          <w:rFonts w:ascii="Times New Roman" w:hAnsi="Times New Roman"/>
          <w:color w:val="000000"/>
          <w:sz w:val="28"/>
          <w:lang w:val="ru-RU"/>
        </w:rPr>
        <w:t xml:space="preserve"> в </w:t>
      </w:r>
      <w:r>
        <w:rPr>
          <w:rFonts w:ascii="Times New Roman" w:hAnsi="Times New Roman"/>
          <w:color w:val="000000"/>
          <w:sz w:val="28"/>
        </w:rPr>
        <w:t>Past</w:t>
      </w:r>
      <w:r w:rsidRPr="00C3436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C3436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</w:t>
      </w:r>
      <w:r>
        <w:rPr>
          <w:rFonts w:ascii="Times New Roman" w:hAnsi="Times New Roman"/>
          <w:color w:val="000000"/>
          <w:sz w:val="28"/>
        </w:rPr>
        <w:t>e</w:t>
      </w:r>
      <w:r w:rsidRPr="00C3436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was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bridge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across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river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were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mountains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south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>.);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конструкции с глаголами на 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ing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like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enjoy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doing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something</w:t>
      </w:r>
      <w:r w:rsidRPr="00C34362">
        <w:rPr>
          <w:rFonts w:ascii="Times New Roman" w:hAnsi="Times New Roman"/>
          <w:color w:val="000000"/>
          <w:sz w:val="28"/>
          <w:lang w:val="ru-RU"/>
        </w:rPr>
        <w:t>;</w:t>
      </w:r>
    </w:p>
    <w:p w:rsidR="00B415EC" w:rsidRDefault="009B7FCB">
      <w:pPr>
        <w:spacing w:after="0" w:line="264" w:lineRule="auto"/>
        <w:ind w:firstLine="600"/>
        <w:jc w:val="both"/>
      </w:pPr>
      <w:r w:rsidRPr="00C34362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конструкцию </w:t>
      </w:r>
      <w:r>
        <w:rPr>
          <w:rFonts w:ascii="Times New Roman" w:hAnsi="Times New Roman"/>
          <w:i/>
          <w:color w:val="000000"/>
          <w:sz w:val="28"/>
        </w:rPr>
        <w:t>I’d like to ...;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правильные и неправильные глаголы в </w:t>
      </w:r>
      <w:r>
        <w:rPr>
          <w:rFonts w:ascii="Times New Roman" w:hAnsi="Times New Roman"/>
          <w:color w:val="000000"/>
          <w:sz w:val="28"/>
        </w:rPr>
        <w:t>Past</w:t>
      </w:r>
      <w:r w:rsidRPr="00C3436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C3436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C34362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(утвердительных и отрицательных) и вопросител</w:t>
      </w:r>
      <w:r w:rsidRPr="00C34362">
        <w:rPr>
          <w:rFonts w:ascii="Times New Roman" w:hAnsi="Times New Roman"/>
          <w:color w:val="000000"/>
          <w:sz w:val="28"/>
          <w:lang w:val="ru-RU"/>
        </w:rPr>
        <w:t>ьных (общий и специальный вопрос) предложениях;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существительные в притяжательном падеже (</w:t>
      </w:r>
      <w:r>
        <w:rPr>
          <w:rFonts w:ascii="Times New Roman" w:hAnsi="Times New Roman"/>
          <w:color w:val="000000"/>
          <w:sz w:val="28"/>
        </w:rPr>
        <w:t>Possessive</w:t>
      </w:r>
      <w:r w:rsidRPr="00C3436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Case</w:t>
      </w:r>
      <w:r w:rsidRPr="00C34362">
        <w:rPr>
          <w:rFonts w:ascii="Times New Roman" w:hAnsi="Times New Roman"/>
          <w:color w:val="000000"/>
          <w:sz w:val="28"/>
          <w:lang w:val="ru-RU"/>
        </w:rPr>
        <w:t>);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слова, выражающие количество с исчисляемы</w:t>
      </w:r>
      <w:r w:rsidRPr="00C34362">
        <w:rPr>
          <w:rFonts w:ascii="Times New Roman" w:hAnsi="Times New Roman"/>
          <w:color w:val="000000"/>
          <w:sz w:val="28"/>
          <w:lang w:val="ru-RU"/>
        </w:rPr>
        <w:t>ми и неисчисляемыми существительными (</w:t>
      </w:r>
      <w:r>
        <w:rPr>
          <w:rFonts w:ascii="Times New Roman" w:hAnsi="Times New Roman"/>
          <w:i/>
          <w:color w:val="000000"/>
          <w:sz w:val="28"/>
        </w:rPr>
        <w:t>much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many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a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lot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of</w:t>
      </w:r>
      <w:r w:rsidRPr="00C34362">
        <w:rPr>
          <w:rFonts w:ascii="Times New Roman" w:hAnsi="Times New Roman"/>
          <w:color w:val="000000"/>
          <w:sz w:val="28"/>
          <w:lang w:val="ru-RU"/>
        </w:rPr>
        <w:t>);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наречия частотности </w:t>
      </w:r>
      <w:r>
        <w:rPr>
          <w:rFonts w:ascii="Times New Roman" w:hAnsi="Times New Roman"/>
          <w:i/>
          <w:color w:val="000000"/>
          <w:sz w:val="28"/>
        </w:rPr>
        <w:t>usually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often</w:t>
      </w:r>
      <w:r w:rsidRPr="00C34362">
        <w:rPr>
          <w:rFonts w:ascii="Times New Roman" w:hAnsi="Times New Roman"/>
          <w:color w:val="000000"/>
          <w:sz w:val="28"/>
          <w:lang w:val="ru-RU"/>
        </w:rPr>
        <w:t>;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личные местоимения в объектном падеже;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распознавать и</w:t>
      </w:r>
      <w:r w:rsidRPr="00C34362">
        <w:rPr>
          <w:rFonts w:ascii="Times New Roman" w:hAnsi="Times New Roman"/>
          <w:color w:val="000000"/>
          <w:sz w:val="28"/>
          <w:lang w:val="ru-RU"/>
        </w:rPr>
        <w:t xml:space="preserve"> употреблять в устной и письменной речи указательные местоимения </w:t>
      </w:r>
      <w:r>
        <w:rPr>
          <w:rFonts w:ascii="Times New Roman" w:hAnsi="Times New Roman"/>
          <w:i/>
          <w:color w:val="000000"/>
          <w:sz w:val="28"/>
        </w:rPr>
        <w:t>that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those</w:t>
      </w:r>
      <w:r w:rsidRPr="00C34362">
        <w:rPr>
          <w:rFonts w:ascii="Times New Roman" w:hAnsi="Times New Roman"/>
          <w:color w:val="000000"/>
          <w:sz w:val="28"/>
          <w:lang w:val="ru-RU"/>
        </w:rPr>
        <w:t>;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неопределённые местоимения </w:t>
      </w:r>
      <w:r>
        <w:rPr>
          <w:rFonts w:ascii="Times New Roman" w:hAnsi="Times New Roman"/>
          <w:i/>
          <w:color w:val="000000"/>
          <w:sz w:val="28"/>
        </w:rPr>
        <w:t>some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any</w:t>
      </w:r>
      <w:r w:rsidRPr="00C34362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и вопросительных предложениях;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</w:t>
      </w:r>
      <w:r w:rsidRPr="00C34362">
        <w:rPr>
          <w:rFonts w:ascii="Times New Roman" w:hAnsi="Times New Roman"/>
          <w:color w:val="000000"/>
          <w:sz w:val="28"/>
          <w:lang w:val="ru-RU"/>
        </w:rPr>
        <w:t xml:space="preserve">и письменной речи вопросительные слова </w:t>
      </w:r>
      <w:r>
        <w:rPr>
          <w:rFonts w:ascii="Times New Roman" w:hAnsi="Times New Roman"/>
          <w:i/>
          <w:color w:val="000000"/>
          <w:sz w:val="28"/>
        </w:rPr>
        <w:t>when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whose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why</w:t>
      </w:r>
      <w:r w:rsidRPr="00C34362">
        <w:rPr>
          <w:rFonts w:ascii="Times New Roman" w:hAnsi="Times New Roman"/>
          <w:color w:val="000000"/>
          <w:sz w:val="28"/>
          <w:lang w:val="ru-RU"/>
        </w:rPr>
        <w:t>;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количественные числительные (13–100);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порядковые числительные (1–30);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предлог направления движения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i/>
          <w:color w:val="000000"/>
          <w:sz w:val="28"/>
        </w:rPr>
        <w:t>We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went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Moscow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last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year</w:t>
      </w:r>
      <w:r w:rsidRPr="00C34362">
        <w:rPr>
          <w:rFonts w:ascii="Times New Roman" w:hAnsi="Times New Roman"/>
          <w:color w:val="000000"/>
          <w:sz w:val="28"/>
          <w:lang w:val="ru-RU"/>
        </w:rPr>
        <w:t>.);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предлоги места </w:t>
      </w:r>
      <w:r>
        <w:rPr>
          <w:rFonts w:ascii="Times New Roman" w:hAnsi="Times New Roman"/>
          <w:i/>
          <w:color w:val="000000"/>
          <w:sz w:val="28"/>
        </w:rPr>
        <w:t>next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front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of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behind</w:t>
      </w:r>
      <w:r w:rsidRPr="00C34362">
        <w:rPr>
          <w:rFonts w:ascii="Times New Roman" w:hAnsi="Times New Roman"/>
          <w:color w:val="000000"/>
          <w:sz w:val="28"/>
          <w:lang w:val="ru-RU"/>
        </w:rPr>
        <w:t>;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</w:t>
      </w:r>
      <w:r w:rsidRPr="00C34362">
        <w:rPr>
          <w:rFonts w:ascii="Times New Roman" w:hAnsi="Times New Roman"/>
          <w:color w:val="000000"/>
          <w:sz w:val="28"/>
          <w:lang w:val="ru-RU"/>
        </w:rPr>
        <w:t xml:space="preserve">исьменной речи предлоги времени: </w:t>
      </w:r>
      <w:r>
        <w:rPr>
          <w:rFonts w:ascii="Times New Roman" w:hAnsi="Times New Roman"/>
          <w:i/>
          <w:color w:val="000000"/>
          <w:sz w:val="28"/>
        </w:rPr>
        <w:t>at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on</w:t>
      </w:r>
      <w:r w:rsidRPr="00C34362">
        <w:rPr>
          <w:rFonts w:ascii="Times New Roman" w:hAnsi="Times New Roman"/>
          <w:color w:val="000000"/>
          <w:sz w:val="28"/>
          <w:lang w:val="ru-RU"/>
        </w:rPr>
        <w:t xml:space="preserve"> в выражениях </w:t>
      </w:r>
      <w:r>
        <w:rPr>
          <w:rFonts w:ascii="Times New Roman" w:hAnsi="Times New Roman"/>
          <w:i/>
          <w:color w:val="000000"/>
          <w:sz w:val="28"/>
        </w:rPr>
        <w:t>at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 4 </w:t>
      </w:r>
      <w:r>
        <w:rPr>
          <w:rFonts w:ascii="Times New Roman" w:hAnsi="Times New Roman"/>
          <w:i/>
          <w:color w:val="000000"/>
          <w:sz w:val="28"/>
        </w:rPr>
        <w:t>o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clock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morning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on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Monday</w:t>
      </w:r>
      <w:r w:rsidRPr="00C34362">
        <w:rPr>
          <w:rFonts w:ascii="Times New Roman" w:hAnsi="Times New Roman"/>
          <w:color w:val="000000"/>
          <w:sz w:val="28"/>
          <w:lang w:val="ru-RU"/>
        </w:rPr>
        <w:t>.</w:t>
      </w:r>
    </w:p>
    <w:p w:rsidR="00B415EC" w:rsidRPr="00C34362" w:rsidRDefault="009B7FCB">
      <w:pPr>
        <w:spacing w:after="0" w:line="264" w:lineRule="auto"/>
        <w:ind w:left="120"/>
        <w:jc w:val="both"/>
        <w:rPr>
          <w:lang w:val="ru-RU"/>
        </w:rPr>
      </w:pPr>
      <w:r w:rsidRPr="00C34362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умения: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lastRenderedPageBreak/>
        <w:t>владеть социокультурными элементами речевого поведенческого этикета, принятыми в англоязычной среде, в некоторых ситуациях об</w:t>
      </w:r>
      <w:r w:rsidRPr="00C34362">
        <w:rPr>
          <w:rFonts w:ascii="Times New Roman" w:hAnsi="Times New Roman"/>
          <w:color w:val="000000"/>
          <w:sz w:val="28"/>
          <w:lang w:val="ru-RU"/>
        </w:rPr>
        <w:t>щения (приветствие, прощание, знакомство, просьба, выражение благодарности, извинение, поздравление с днём рождения, Новым годом, Рождеством);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кратко представлять свою страну и страну/страны изучаемого языка на английском языке.</w:t>
      </w:r>
    </w:p>
    <w:p w:rsidR="00B415EC" w:rsidRPr="00C34362" w:rsidRDefault="00B415EC">
      <w:pPr>
        <w:spacing w:after="0" w:line="264" w:lineRule="auto"/>
        <w:ind w:left="120"/>
        <w:jc w:val="both"/>
        <w:rPr>
          <w:lang w:val="ru-RU"/>
        </w:rPr>
      </w:pPr>
    </w:p>
    <w:p w:rsidR="00B415EC" w:rsidRPr="00C34362" w:rsidRDefault="009B7FCB">
      <w:pPr>
        <w:spacing w:after="0" w:line="264" w:lineRule="auto"/>
        <w:ind w:left="12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C3436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C34362">
        <w:rPr>
          <w:rFonts w:ascii="Times New Roman" w:hAnsi="Times New Roman"/>
          <w:b/>
          <w:i/>
          <w:color w:val="000000"/>
          <w:sz w:val="28"/>
          <w:lang w:val="ru-RU"/>
        </w:rPr>
        <w:t>4 класс</w:t>
      </w:r>
      <w:r w:rsidRPr="00C34362">
        <w:rPr>
          <w:rFonts w:ascii="Times New Roman" w:hAnsi="Times New Roman"/>
          <w:b/>
          <w:i/>
          <w:color w:val="000000"/>
          <w:sz w:val="28"/>
          <w:lang w:val="ru-RU"/>
        </w:rPr>
        <w:t>е</w:t>
      </w:r>
      <w:r w:rsidRPr="00C34362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B415EC" w:rsidRPr="00C34362" w:rsidRDefault="009B7FCB">
      <w:pPr>
        <w:spacing w:after="0" w:line="264" w:lineRule="auto"/>
        <w:ind w:left="120"/>
        <w:jc w:val="both"/>
        <w:rPr>
          <w:lang w:val="ru-RU"/>
        </w:rPr>
      </w:pPr>
      <w:r w:rsidRPr="00C34362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i/>
          <w:color w:val="000000"/>
          <w:sz w:val="28"/>
          <w:lang w:val="ru-RU"/>
        </w:rPr>
        <w:t>Говорение: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вести разные виды диалогов (диалог этикетного характера, диалог-побуждение, диалог-расспрос) на основе вербальных и (или) зрительных опор с соблюдением норм речевого э</w:t>
      </w:r>
      <w:r w:rsidRPr="00C34362">
        <w:rPr>
          <w:rFonts w:ascii="Times New Roman" w:hAnsi="Times New Roman"/>
          <w:color w:val="000000"/>
          <w:sz w:val="28"/>
          <w:lang w:val="ru-RU"/>
        </w:rPr>
        <w:t>тикета, принятого в стране/странах изучаемого языка (не менее 4–5 реплик со стороны каждого собеседника);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вести диалог – разговор по телефону с опорой на картинки, фотографии и (или) ключевые слова в стандартных ситуациях неофициального общения с соблюдени</w:t>
      </w:r>
      <w:r w:rsidRPr="00C34362">
        <w:rPr>
          <w:rFonts w:ascii="Times New Roman" w:hAnsi="Times New Roman"/>
          <w:color w:val="000000"/>
          <w:sz w:val="28"/>
          <w:lang w:val="ru-RU"/>
        </w:rPr>
        <w:t>ем норм речевого этикета в объёме не менее 4–5 реплик со стороны каждого собеседника;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создавать устные связные монологические высказывания (описание, рассуждение; повествование/сообщение) с вербальными и (или) зрительными опорами в рамках тематического сод</w:t>
      </w:r>
      <w:r w:rsidRPr="00C34362">
        <w:rPr>
          <w:rFonts w:ascii="Times New Roman" w:hAnsi="Times New Roman"/>
          <w:color w:val="000000"/>
          <w:sz w:val="28"/>
          <w:lang w:val="ru-RU"/>
        </w:rPr>
        <w:t>ержания речи для 4 класса (объём монологического высказывания – не менее 4–5 фраз);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создавать устные связные монологические высказывания по образцу; выражать своё отношение к предмету речи;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передавать основное содержание прочитанного текста с вербальными и</w:t>
      </w:r>
      <w:r w:rsidRPr="00C34362">
        <w:rPr>
          <w:rFonts w:ascii="Times New Roman" w:hAnsi="Times New Roman"/>
          <w:color w:val="000000"/>
          <w:sz w:val="28"/>
          <w:lang w:val="ru-RU"/>
        </w:rPr>
        <w:t xml:space="preserve"> (или) зрительными опорами в объёме не менее 4–5 фраз.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представлять результаты выполненной проектной работы, в том числе подбирая иллюстративный материал (рисунки, фото) к тексту выступления, в объёме не менее 4–5 фраз.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i/>
          <w:color w:val="000000"/>
          <w:sz w:val="28"/>
          <w:lang w:val="ru-RU"/>
        </w:rPr>
        <w:t>Аудирование: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 xml:space="preserve">воспринимать на слух и </w:t>
      </w:r>
      <w:r w:rsidRPr="00C34362">
        <w:rPr>
          <w:rFonts w:ascii="Times New Roman" w:hAnsi="Times New Roman"/>
          <w:color w:val="000000"/>
          <w:sz w:val="28"/>
          <w:lang w:val="ru-RU"/>
        </w:rPr>
        <w:t>понимать речь учителя и других обучающихся, вербально/невербально реагировать на услышанное;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учебные и адаптированные аутентичные тексты, построенные на изученном языковом материале, с разной глубиной проникновения в их соде</w:t>
      </w:r>
      <w:r w:rsidRPr="00C34362">
        <w:rPr>
          <w:rFonts w:ascii="Times New Roman" w:hAnsi="Times New Roman"/>
          <w:color w:val="000000"/>
          <w:sz w:val="28"/>
          <w:lang w:val="ru-RU"/>
        </w:rPr>
        <w:t xml:space="preserve">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 со зрительной опорой и с использованием языковой, в том числе </w:t>
      </w:r>
      <w:r w:rsidRPr="00C34362">
        <w:rPr>
          <w:rFonts w:ascii="Times New Roman" w:hAnsi="Times New Roman"/>
          <w:color w:val="000000"/>
          <w:sz w:val="28"/>
          <w:lang w:val="ru-RU"/>
        </w:rPr>
        <w:lastRenderedPageBreak/>
        <w:t>контекстуальной, догадки (время звуча</w:t>
      </w:r>
      <w:r w:rsidRPr="00C34362">
        <w:rPr>
          <w:rFonts w:ascii="Times New Roman" w:hAnsi="Times New Roman"/>
          <w:color w:val="000000"/>
          <w:sz w:val="28"/>
          <w:lang w:val="ru-RU"/>
        </w:rPr>
        <w:t>ния текста/текстов для аудирования – до 1 минуты).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i/>
          <w:color w:val="000000"/>
          <w:sz w:val="28"/>
          <w:lang w:val="ru-RU"/>
        </w:rPr>
        <w:t>Смысловое чтение: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читать вслух учебные тексты объёмом до 70 слов, построенные на изученном языковом материале, с соблюдением правил чтения и соответствующей интонацией, демонстрируя понимание прочитанного;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читать про себя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со зрительной</w:t>
      </w:r>
      <w:r w:rsidRPr="00C34362">
        <w:rPr>
          <w:rFonts w:ascii="Times New Roman" w:hAnsi="Times New Roman"/>
          <w:color w:val="000000"/>
          <w:sz w:val="28"/>
          <w:lang w:val="ru-RU"/>
        </w:rPr>
        <w:t xml:space="preserve"> опорой и без опоры, с использованием языковой, в том числе контекстуальной, догадки (объём текста/текстов для чтения – до 160 слов);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прогнозировать содержание текста на основе заголовка;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читать про себя несплошные тексты (таблицы, диаграммы и другое) и по</w:t>
      </w:r>
      <w:r w:rsidRPr="00C34362">
        <w:rPr>
          <w:rFonts w:ascii="Times New Roman" w:hAnsi="Times New Roman"/>
          <w:color w:val="000000"/>
          <w:sz w:val="28"/>
          <w:lang w:val="ru-RU"/>
        </w:rPr>
        <w:t>нимать представленную в них информацию.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i/>
          <w:color w:val="000000"/>
          <w:sz w:val="28"/>
          <w:lang w:val="ru-RU"/>
        </w:rPr>
        <w:t>Письмо: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заполнять анкеты и формуляры с указанием личной информации: имя, фамилия, возраст, место жительства (страна проживания, город), любимые занятия и другое;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писать с опорой на образец поздравления с днем рождени</w:t>
      </w:r>
      <w:r w:rsidRPr="00C34362">
        <w:rPr>
          <w:rFonts w:ascii="Times New Roman" w:hAnsi="Times New Roman"/>
          <w:color w:val="000000"/>
          <w:sz w:val="28"/>
          <w:lang w:val="ru-RU"/>
        </w:rPr>
        <w:t>я, Новым годом, Рождеством с выражением пожеланий;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писать с опорой на образец электронное сообщение личного характера (объём сообщения – до 50 слов).</w:t>
      </w:r>
    </w:p>
    <w:p w:rsidR="00B415EC" w:rsidRPr="00C34362" w:rsidRDefault="009B7FCB">
      <w:pPr>
        <w:spacing w:after="0" w:line="264" w:lineRule="auto"/>
        <w:ind w:left="120"/>
        <w:jc w:val="both"/>
        <w:rPr>
          <w:lang w:val="ru-RU"/>
        </w:rPr>
      </w:pPr>
      <w:r w:rsidRPr="00C34362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речи: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читать новые слова согласно основным правилам чтения;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различать на слух и правильно произносить слова и фразы/предложения с соблюдением их ритмико-интонационных особенностей.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пунктуация: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правильно писать изученные слова;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 xml:space="preserve">правильно расставлять знаки препинания (точка, вопросительный и </w:t>
      </w:r>
      <w:r w:rsidRPr="00C34362">
        <w:rPr>
          <w:rFonts w:ascii="Times New Roman" w:hAnsi="Times New Roman"/>
          <w:color w:val="000000"/>
          <w:sz w:val="28"/>
          <w:lang w:val="ru-RU"/>
        </w:rPr>
        <w:t>восклицательный знаки в конце предложения, апостроф, запятая при перечислении).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речи: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не менее 500 лексических единиц (слов, словосочетаний, речевых клише), включая 350 лексических е</w:t>
      </w:r>
      <w:r w:rsidRPr="00C34362">
        <w:rPr>
          <w:rFonts w:ascii="Times New Roman" w:hAnsi="Times New Roman"/>
          <w:color w:val="000000"/>
          <w:sz w:val="28"/>
          <w:lang w:val="ru-RU"/>
        </w:rPr>
        <w:t>диниц, освоенных в предшествующие годы обучения;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и образовывать родственные слова с использованием основных способов словообразования: аффиксации (суффиксы -</w:t>
      </w:r>
      <w:r>
        <w:rPr>
          <w:rFonts w:ascii="Times New Roman" w:hAnsi="Times New Roman"/>
          <w:i/>
          <w:color w:val="000000"/>
          <w:sz w:val="28"/>
        </w:rPr>
        <w:t>er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>/-</w:t>
      </w:r>
      <w:r>
        <w:rPr>
          <w:rFonts w:ascii="Times New Roman" w:hAnsi="Times New Roman"/>
          <w:i/>
          <w:color w:val="000000"/>
          <w:sz w:val="28"/>
        </w:rPr>
        <w:t>or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ist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i/>
          <w:color w:val="000000"/>
          <w:sz w:val="28"/>
        </w:rPr>
        <w:t>teacher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actor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artist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C34362">
        <w:rPr>
          <w:rFonts w:ascii="Times New Roman" w:hAnsi="Times New Roman"/>
          <w:color w:val="000000"/>
          <w:sz w:val="28"/>
          <w:lang w:val="ru-RU"/>
        </w:rPr>
        <w:t xml:space="preserve">, словосложения 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blackboard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C34362">
        <w:rPr>
          <w:rFonts w:ascii="Times New Roman" w:hAnsi="Times New Roman"/>
          <w:color w:val="000000"/>
          <w:sz w:val="28"/>
          <w:lang w:val="ru-RU"/>
        </w:rPr>
        <w:t xml:space="preserve">, конверсии 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play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–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play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C34362">
        <w:rPr>
          <w:rFonts w:ascii="Times New Roman" w:hAnsi="Times New Roman"/>
          <w:color w:val="000000"/>
          <w:sz w:val="28"/>
          <w:lang w:val="ru-RU"/>
        </w:rPr>
        <w:t>.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речи: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</w:t>
      </w:r>
      <w:r>
        <w:rPr>
          <w:rFonts w:ascii="Times New Roman" w:hAnsi="Times New Roman"/>
          <w:color w:val="000000"/>
          <w:sz w:val="28"/>
        </w:rPr>
        <w:t>Present</w:t>
      </w:r>
      <w:r w:rsidRPr="00C3436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C3436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C34362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(утвердительных и отрицательных), вопросительных (общий и специальный вопрос) предложениях;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распознавать и употреблят</w:t>
      </w:r>
      <w:r w:rsidRPr="00C34362">
        <w:rPr>
          <w:rFonts w:ascii="Times New Roman" w:hAnsi="Times New Roman"/>
          <w:color w:val="000000"/>
          <w:sz w:val="28"/>
          <w:lang w:val="ru-RU"/>
        </w:rPr>
        <w:t xml:space="preserve">ь в устной и письменной речи конструкцию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be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going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C34362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Future</w:t>
      </w:r>
      <w:r w:rsidRPr="00C3436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C3436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C34362">
        <w:rPr>
          <w:rFonts w:ascii="Times New Roman" w:hAnsi="Times New Roman"/>
          <w:color w:val="000000"/>
          <w:sz w:val="28"/>
          <w:lang w:val="ru-RU"/>
        </w:rPr>
        <w:t xml:space="preserve"> для выражения будущего действия;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модальные глаголы долженствования </w:t>
      </w:r>
      <w:r>
        <w:rPr>
          <w:rFonts w:ascii="Times New Roman" w:hAnsi="Times New Roman"/>
          <w:i/>
          <w:color w:val="000000"/>
          <w:sz w:val="28"/>
        </w:rPr>
        <w:t>must</w:t>
      </w:r>
      <w:r w:rsidRPr="00C34362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i/>
          <w:color w:val="000000"/>
          <w:sz w:val="28"/>
        </w:rPr>
        <w:t>have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C34362">
        <w:rPr>
          <w:rFonts w:ascii="Times New Roman" w:hAnsi="Times New Roman"/>
          <w:color w:val="000000"/>
          <w:sz w:val="28"/>
          <w:lang w:val="ru-RU"/>
        </w:rPr>
        <w:t>;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отрицательное местоимение </w:t>
      </w:r>
      <w:r>
        <w:rPr>
          <w:rFonts w:ascii="Times New Roman" w:hAnsi="Times New Roman"/>
          <w:i/>
          <w:color w:val="000000"/>
          <w:sz w:val="28"/>
        </w:rPr>
        <w:t>no</w:t>
      </w:r>
      <w:r w:rsidRPr="00C34362">
        <w:rPr>
          <w:rFonts w:ascii="Times New Roman" w:hAnsi="Times New Roman"/>
          <w:color w:val="000000"/>
          <w:sz w:val="28"/>
          <w:lang w:val="ru-RU"/>
        </w:rPr>
        <w:t>;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степени сравнения прилагательных (формы, образованные по правилу и исключения: </w:t>
      </w:r>
      <w:r>
        <w:rPr>
          <w:rFonts w:ascii="Times New Roman" w:hAnsi="Times New Roman"/>
          <w:i/>
          <w:color w:val="000000"/>
          <w:sz w:val="28"/>
        </w:rPr>
        <w:t>good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better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 – (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) </w:t>
      </w:r>
      <w:r>
        <w:rPr>
          <w:rFonts w:ascii="Times New Roman" w:hAnsi="Times New Roman"/>
          <w:i/>
          <w:color w:val="000000"/>
          <w:sz w:val="28"/>
        </w:rPr>
        <w:t>best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bad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worse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 – (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 xml:space="preserve">) </w:t>
      </w:r>
      <w:r>
        <w:rPr>
          <w:rFonts w:ascii="Times New Roman" w:hAnsi="Times New Roman"/>
          <w:i/>
          <w:color w:val="000000"/>
          <w:sz w:val="28"/>
        </w:rPr>
        <w:t>worst</w:t>
      </w:r>
      <w:r w:rsidRPr="00C34362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C34362">
        <w:rPr>
          <w:rFonts w:ascii="Times New Roman" w:hAnsi="Times New Roman"/>
          <w:color w:val="000000"/>
          <w:sz w:val="28"/>
          <w:lang w:val="ru-RU"/>
        </w:rPr>
        <w:t>;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наречия времени;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обозначение даты и года;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обозначение времени.</w:t>
      </w:r>
    </w:p>
    <w:p w:rsidR="00B415EC" w:rsidRPr="00C34362" w:rsidRDefault="009B7FCB">
      <w:pPr>
        <w:spacing w:after="0" w:line="264" w:lineRule="auto"/>
        <w:ind w:left="120"/>
        <w:jc w:val="both"/>
        <w:rPr>
          <w:lang w:val="ru-RU"/>
        </w:rPr>
      </w:pPr>
      <w:r w:rsidRPr="00C34362">
        <w:rPr>
          <w:rFonts w:ascii="Times New Roman" w:hAnsi="Times New Roman"/>
          <w:b/>
          <w:color w:val="000000"/>
          <w:sz w:val="28"/>
          <w:lang w:val="ru-RU"/>
        </w:rPr>
        <w:t>Социокультурны</w:t>
      </w:r>
      <w:r w:rsidRPr="00C34362">
        <w:rPr>
          <w:rFonts w:ascii="Times New Roman" w:hAnsi="Times New Roman"/>
          <w:b/>
          <w:color w:val="000000"/>
          <w:sz w:val="28"/>
          <w:lang w:val="ru-RU"/>
        </w:rPr>
        <w:t>е знания и умения: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владеть социокультурными элементами речевого поведенческого этикета, принятыми в англоязычной среде, в некоторых ситуациях общения (приветствие, прощание, знакомство, выражение благодарности, извинение, поздравление с днём рождения, Новы</w:t>
      </w:r>
      <w:r w:rsidRPr="00C34362">
        <w:rPr>
          <w:rFonts w:ascii="Times New Roman" w:hAnsi="Times New Roman"/>
          <w:color w:val="000000"/>
          <w:sz w:val="28"/>
          <w:lang w:val="ru-RU"/>
        </w:rPr>
        <w:t>м годом, Рождеством);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знать названия родной страны и страны/стран изучаемого языка;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иметь представление о некоторых литературных персонажах;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иметь представление о небольших произведениях детского фольклора (рифмовки, песни);</w:t>
      </w:r>
    </w:p>
    <w:p w:rsidR="00B415EC" w:rsidRPr="00C34362" w:rsidRDefault="009B7FCB">
      <w:pPr>
        <w:spacing w:after="0" w:line="264" w:lineRule="auto"/>
        <w:ind w:firstLine="600"/>
        <w:jc w:val="both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>кратко представлять свою страну</w:t>
      </w:r>
      <w:r w:rsidRPr="00C34362">
        <w:rPr>
          <w:rFonts w:ascii="Times New Roman" w:hAnsi="Times New Roman"/>
          <w:color w:val="000000"/>
          <w:sz w:val="28"/>
          <w:lang w:val="ru-RU"/>
        </w:rPr>
        <w:t xml:space="preserve"> на иностранном языке в рамках изучаемой тематики.</w:t>
      </w:r>
    </w:p>
    <w:p w:rsidR="00B415EC" w:rsidRPr="00C34362" w:rsidRDefault="00B415EC">
      <w:pPr>
        <w:rPr>
          <w:lang w:val="ru-RU"/>
        </w:rPr>
        <w:sectPr w:rsidR="00B415EC" w:rsidRPr="00C34362">
          <w:pgSz w:w="11906" w:h="16383"/>
          <w:pgMar w:top="1134" w:right="850" w:bottom="1134" w:left="1701" w:header="720" w:footer="720" w:gutter="0"/>
          <w:cols w:space="720"/>
        </w:sectPr>
      </w:pPr>
      <w:bookmarkStart w:id="15" w:name="block-66844871"/>
    </w:p>
    <w:p w:rsidR="00B415EC" w:rsidRDefault="009B7FCB">
      <w:pPr>
        <w:spacing w:after="0"/>
        <w:ind w:left="120"/>
      </w:pPr>
      <w:bookmarkStart w:id="16" w:name="block-66844868"/>
      <w:bookmarkEnd w:id="15"/>
      <w:r w:rsidRPr="00C3436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B415EC" w:rsidRDefault="009B7FC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1"/>
        <w:gridCol w:w="4852"/>
        <w:gridCol w:w="1401"/>
        <w:gridCol w:w="1843"/>
        <w:gridCol w:w="1912"/>
        <w:gridCol w:w="2405"/>
      </w:tblGrid>
      <w:tr w:rsidR="00B415EC">
        <w:trPr>
          <w:trHeight w:val="144"/>
          <w:tblCellSpacing w:w="0" w:type="dxa"/>
        </w:trPr>
        <w:tc>
          <w:tcPr>
            <w:tcW w:w="4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415EC" w:rsidRDefault="00B415EC">
            <w:pPr>
              <w:spacing w:after="0"/>
              <w:ind w:left="135"/>
            </w:pPr>
          </w:p>
        </w:tc>
        <w:tc>
          <w:tcPr>
            <w:tcW w:w="38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415EC" w:rsidRDefault="00B415E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415EC" w:rsidRDefault="00B415EC">
            <w:pPr>
              <w:spacing w:after="0"/>
              <w:ind w:left="135"/>
            </w:pPr>
          </w:p>
        </w:tc>
      </w:tr>
      <w:tr w:rsidR="00B415EC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15EC" w:rsidRDefault="00B415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15EC" w:rsidRDefault="00B415EC"/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415EC" w:rsidRDefault="00B415EC">
            <w:pPr>
              <w:spacing w:after="0"/>
              <w:ind w:left="135"/>
            </w:pP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415EC" w:rsidRDefault="00B415EC">
            <w:pPr>
              <w:spacing w:after="0"/>
              <w:ind w:left="135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415EC" w:rsidRDefault="00B415E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15EC" w:rsidRDefault="00B415EC"/>
        </w:tc>
      </w:tr>
      <w:tr w:rsidR="00B415EC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моего «я»</w:t>
            </w:r>
          </w:p>
        </w:tc>
      </w:tr>
      <w:tr w:rsidR="00B415EC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Приветствие\знакомство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</w:pPr>
          </w:p>
        </w:tc>
      </w:tr>
      <w:tr w:rsidR="00B415EC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</w:pPr>
          </w:p>
        </w:tc>
      </w:tr>
      <w:tr w:rsidR="00B415EC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рождения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</w:pPr>
          </w:p>
        </w:tc>
      </w:tr>
      <w:tr w:rsidR="00B415EC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любимая еда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</w:pPr>
          </w:p>
        </w:tc>
      </w:tr>
      <w:tr w:rsidR="00B415EC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</w:pPr>
          </w:p>
        </w:tc>
      </w:tr>
      <w:tr w:rsidR="00B415EC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415EC" w:rsidRDefault="00B415EC"/>
        </w:tc>
      </w:tr>
      <w:tr w:rsidR="00B415EC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моих увлечений</w:t>
            </w:r>
          </w:p>
        </w:tc>
      </w:tr>
      <w:tr w:rsidR="00B415EC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любимый цвет, игрушка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</w:pPr>
          </w:p>
        </w:tc>
      </w:tr>
      <w:tr w:rsidR="00B415EC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занятия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</w:pPr>
          </w:p>
        </w:tc>
      </w:tr>
      <w:tr w:rsidR="00B415EC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</w:pPr>
          </w:p>
        </w:tc>
      </w:tr>
      <w:tr w:rsidR="00B415EC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Выходной день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</w:pPr>
          </w:p>
        </w:tc>
      </w:tr>
      <w:tr w:rsidR="00B415EC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</w:pPr>
          </w:p>
        </w:tc>
      </w:tr>
      <w:tr w:rsidR="00B415EC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415EC" w:rsidRDefault="00B415EC"/>
        </w:tc>
      </w:tr>
      <w:tr w:rsidR="00B415EC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вокруг меня</w:t>
            </w:r>
          </w:p>
        </w:tc>
      </w:tr>
      <w:tr w:rsidR="00B415EC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</w:pPr>
          </w:p>
        </w:tc>
      </w:tr>
      <w:tr w:rsidR="00B415EC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друзья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</w:pPr>
          </w:p>
        </w:tc>
      </w:tr>
      <w:tr w:rsidR="00B415EC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малая родина (город, село)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</w:pPr>
          </w:p>
        </w:tc>
      </w:tr>
      <w:tr w:rsidR="00B415EC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</w:pPr>
          </w:p>
        </w:tc>
      </w:tr>
      <w:tr w:rsidR="00B415EC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415EC" w:rsidRDefault="00B415EC"/>
        </w:tc>
      </w:tr>
      <w:tr w:rsidR="00B415EC" w:rsidRPr="00C34362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3436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Родная страна и страны изучаемого языка</w:t>
            </w:r>
          </w:p>
        </w:tc>
      </w:tr>
      <w:tr w:rsidR="00B415EC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Названия родной страны и страны/стран изучаемого языка; их столиц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</w:pPr>
          </w:p>
        </w:tc>
      </w:tr>
      <w:tr w:rsidR="00B415EC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детского </w:t>
            </w:r>
            <w:r>
              <w:rPr>
                <w:rFonts w:ascii="Times New Roman" w:hAnsi="Times New Roman"/>
                <w:color w:val="000000"/>
                <w:sz w:val="24"/>
              </w:rPr>
              <w:t>фольклора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</w:pPr>
          </w:p>
        </w:tc>
      </w:tr>
      <w:tr w:rsidR="00B415EC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Литературные персонажи детских книг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</w:pPr>
          </w:p>
        </w:tc>
      </w:tr>
      <w:tr w:rsidR="00B415EC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родной страны и страны/стран изучаемого языка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</w:pPr>
          </w:p>
        </w:tc>
      </w:tr>
      <w:tr w:rsidR="00B415EC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</w:pPr>
          </w:p>
        </w:tc>
      </w:tr>
      <w:tr w:rsidR="00B415EC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415EC" w:rsidRDefault="00B415EC"/>
        </w:tc>
      </w:tr>
      <w:tr w:rsidR="00B415EC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B415EC" w:rsidRDefault="00B415EC"/>
        </w:tc>
      </w:tr>
    </w:tbl>
    <w:p w:rsidR="00B415EC" w:rsidRDefault="00B415EC">
      <w:pPr>
        <w:sectPr w:rsidR="00B415E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415EC" w:rsidRDefault="009B7FC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3"/>
        <w:gridCol w:w="4850"/>
        <w:gridCol w:w="1402"/>
        <w:gridCol w:w="1843"/>
        <w:gridCol w:w="1912"/>
        <w:gridCol w:w="2839"/>
      </w:tblGrid>
      <w:tr w:rsidR="00B415EC">
        <w:trPr>
          <w:trHeight w:val="144"/>
          <w:tblCellSpacing w:w="0" w:type="dxa"/>
        </w:trPr>
        <w:tc>
          <w:tcPr>
            <w:tcW w:w="4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415EC" w:rsidRDefault="00B415EC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415EC" w:rsidRDefault="00B415E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415EC" w:rsidRDefault="00B415EC">
            <w:pPr>
              <w:spacing w:after="0"/>
              <w:ind w:left="135"/>
            </w:pPr>
          </w:p>
        </w:tc>
      </w:tr>
      <w:tr w:rsidR="00B415EC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15EC" w:rsidRDefault="00B415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15EC" w:rsidRDefault="00B415EC"/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415EC" w:rsidRDefault="00B415EC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415EC" w:rsidRDefault="00B415EC">
            <w:pPr>
              <w:spacing w:after="0"/>
              <w:ind w:left="135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415EC" w:rsidRDefault="00B415E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15EC" w:rsidRDefault="00B415EC"/>
        </w:tc>
      </w:tr>
      <w:tr w:rsidR="00B415EC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моего «я»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рождения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любимая еда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(распорядок дня)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B415EC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415EC" w:rsidRDefault="00B415EC"/>
        </w:tc>
      </w:tr>
      <w:tr w:rsidR="00B415EC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моих увлечений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игрушка, игра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занятия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сказка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Выходной день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B415EC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415EC" w:rsidRDefault="00B415EC"/>
        </w:tc>
      </w:tr>
      <w:tr w:rsidR="00B415EC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вокруг меня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Моя комната </w:t>
            </w:r>
            <w:r>
              <w:rPr>
                <w:rFonts w:ascii="Times New Roman" w:hAnsi="Times New Roman"/>
                <w:color w:val="000000"/>
                <w:sz w:val="24"/>
              </w:rPr>
              <w:t>(квартира, дом)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друзья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Моя малая родина (город, село)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Дикие и домашние животные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Погода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года (месяцы)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B415EC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415EC" w:rsidRDefault="00B415EC"/>
        </w:tc>
      </w:tr>
      <w:tr w:rsidR="00B415EC" w:rsidRPr="00C34362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3436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Родная страна и </w:t>
            </w:r>
            <w:r w:rsidRPr="00C3436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страны изучаемого языка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и страна/страны изучаемого языка. Их столицы, достопримечательности и 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интересные факты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детского фольклора 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и литературные персонажи детских книг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родной страны и стран изучаемого языка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B415EC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415EC" w:rsidRDefault="00B415EC"/>
        </w:tc>
      </w:tr>
      <w:tr w:rsidR="00B415EC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415EC" w:rsidRDefault="00B415EC"/>
        </w:tc>
      </w:tr>
    </w:tbl>
    <w:p w:rsidR="00B415EC" w:rsidRDefault="00B415EC">
      <w:pPr>
        <w:sectPr w:rsidR="00B415E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415EC" w:rsidRDefault="009B7FC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3"/>
        <w:gridCol w:w="4850"/>
        <w:gridCol w:w="1402"/>
        <w:gridCol w:w="1843"/>
        <w:gridCol w:w="1912"/>
        <w:gridCol w:w="2839"/>
      </w:tblGrid>
      <w:tr w:rsidR="00B415EC">
        <w:trPr>
          <w:trHeight w:val="144"/>
          <w:tblCellSpacing w:w="0" w:type="dxa"/>
        </w:trPr>
        <w:tc>
          <w:tcPr>
            <w:tcW w:w="4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415EC" w:rsidRDefault="00B415EC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415EC" w:rsidRDefault="00B415E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415EC" w:rsidRDefault="00B415EC">
            <w:pPr>
              <w:spacing w:after="0"/>
              <w:ind w:left="135"/>
            </w:pPr>
          </w:p>
        </w:tc>
      </w:tr>
      <w:tr w:rsidR="00B415EC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15EC" w:rsidRDefault="00B415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15EC" w:rsidRDefault="00B415EC"/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415EC" w:rsidRDefault="00B415EC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415EC" w:rsidRDefault="00B415EC">
            <w:pPr>
              <w:spacing w:after="0"/>
              <w:ind w:left="135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415EC" w:rsidRDefault="00B415E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15EC" w:rsidRDefault="00B415EC"/>
        </w:tc>
      </w:tr>
      <w:tr w:rsidR="00B415EC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моего «я»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рождения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любимая еда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Мой день (распорядок дня, домашние обязанности)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B415EC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415EC" w:rsidRDefault="00B415EC"/>
        </w:tc>
      </w:tr>
      <w:tr w:rsidR="00B415EC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моих увлечений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игрушка, игра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занятия. Занятия спортом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сказка/история/рассказ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Выходной день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B415EC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415EC" w:rsidRDefault="00B415EC"/>
        </w:tc>
      </w:tr>
      <w:tr w:rsidR="00B415EC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вокруг меня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Моя комната (квартира, дом), предметы мебели и интерьера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школа, 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любимые учебные предметы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Мои друзья, их внешность и черты характера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малая родина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Дикие и домашние животные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Погода. Времена года (месяцы)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B415EC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415EC" w:rsidRDefault="00B415EC"/>
        </w:tc>
      </w:tr>
      <w:tr w:rsidR="00B415EC" w:rsidRPr="00C34362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4.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3436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Родная страна и страны изучаемого языка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Россия и страна/страны изучаемого языка, основные достопримечательности и интересные факты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детского фольклора. Литературные персонажи детских книг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Праздники родной 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страны и стран изучаемого языка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B415EC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415EC" w:rsidRDefault="00B415EC"/>
        </w:tc>
      </w:tr>
      <w:tr w:rsidR="00B415EC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415EC" w:rsidRDefault="00B415EC"/>
        </w:tc>
      </w:tr>
    </w:tbl>
    <w:p w:rsidR="00B415EC" w:rsidRDefault="00B415EC">
      <w:pPr>
        <w:sectPr w:rsidR="00B415E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415EC" w:rsidRDefault="009B7FCB">
      <w:pPr>
        <w:spacing w:after="0"/>
        <w:ind w:left="120"/>
      </w:pPr>
      <w:bookmarkStart w:id="17" w:name="block-66844869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B415EC" w:rsidRDefault="009B7FC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3 </w:t>
      </w:r>
      <w:r>
        <w:rPr>
          <w:rFonts w:ascii="Times New Roman" w:hAnsi="Times New Roman"/>
          <w:b/>
          <w:color w:val="000000"/>
          <w:sz w:val="28"/>
          <w:lang w:val="ru-RU"/>
        </w:rPr>
        <w:t>а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,б </w:t>
      </w:r>
      <w:r>
        <w:rPr>
          <w:rFonts w:ascii="Times New Roman" w:hAnsi="Times New Roman"/>
          <w:b/>
          <w:color w:val="000000"/>
          <w:sz w:val="28"/>
        </w:rPr>
        <w:t xml:space="preserve">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76"/>
        <w:gridCol w:w="4187"/>
        <w:gridCol w:w="1060"/>
        <w:gridCol w:w="1843"/>
        <w:gridCol w:w="1912"/>
        <w:gridCol w:w="1425"/>
        <w:gridCol w:w="2839"/>
      </w:tblGrid>
      <w:tr w:rsidR="00B415EC">
        <w:trPr>
          <w:trHeight w:val="144"/>
          <w:tblCellSpacing w:w="0" w:type="dxa"/>
        </w:trPr>
        <w:tc>
          <w:tcPr>
            <w:tcW w:w="3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415EC" w:rsidRDefault="00B415EC">
            <w:pPr>
              <w:spacing w:after="0"/>
              <w:ind w:left="135"/>
            </w:pPr>
          </w:p>
        </w:tc>
        <w:tc>
          <w:tcPr>
            <w:tcW w:w="40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415EC" w:rsidRDefault="00B415E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415EC" w:rsidRDefault="00B415EC">
            <w:pPr>
              <w:spacing w:after="0"/>
              <w:ind w:left="135"/>
            </w:pPr>
          </w:p>
        </w:tc>
        <w:tc>
          <w:tcPr>
            <w:tcW w:w="18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415EC" w:rsidRDefault="00B415EC">
            <w:pPr>
              <w:spacing w:after="0"/>
              <w:ind w:left="135"/>
            </w:pPr>
          </w:p>
        </w:tc>
      </w:tr>
      <w:tr w:rsidR="00B415EC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15EC" w:rsidRDefault="00B415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15EC" w:rsidRDefault="00B415EC"/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415EC" w:rsidRDefault="00B415EC">
            <w:pPr>
              <w:spacing w:after="0"/>
              <w:ind w:left="135"/>
            </w:pP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415EC" w:rsidRDefault="00B415EC">
            <w:pPr>
              <w:spacing w:after="0"/>
              <w:ind w:left="135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415EC" w:rsidRDefault="00B415E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15EC" w:rsidRDefault="00B415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15EC" w:rsidRDefault="00B415EC"/>
        </w:tc>
      </w:tr>
      <w:tr w:rsidR="00B415EC" w:rsidRPr="00C34362">
        <w:trPr>
          <w:trHeight w:val="144"/>
          <w:tblCellSpacing w:w="0" w:type="dxa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(рассказ о своей семье)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445692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семья/мои родственники (внешность)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415EC">
        <w:trPr>
          <w:trHeight w:val="144"/>
          <w:tblCellSpacing w:w="0" w:type="dxa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семья/мои родственники (увлечения)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</w:pPr>
          </w:p>
        </w:tc>
      </w:tr>
      <w:tr w:rsidR="00B415EC">
        <w:trPr>
          <w:trHeight w:val="144"/>
          <w:tblCellSpacing w:w="0" w:type="dxa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(родословная семьи)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</w:pPr>
          </w:p>
        </w:tc>
      </w:tr>
      <w:tr w:rsidR="00B415EC">
        <w:trPr>
          <w:trHeight w:val="144"/>
          <w:tblCellSpacing w:w="0" w:type="dxa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(моё детство)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</w:pP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Мой день 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рождения (идеи для подарков)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День рождения моего друга (поздравительная открытка)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любимая еда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dcc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Любимая еда моих друзей и одноклассников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446416</w:t>
              </w:r>
            </w:hyperlink>
          </w:p>
        </w:tc>
      </w:tr>
      <w:tr w:rsidR="00B415EC">
        <w:trPr>
          <w:trHeight w:val="144"/>
          <w:tblCellSpacing w:w="0" w:type="dxa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школьный обед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</w:pP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Любимая еда в моей семье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07.10.2025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446272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Мой распорядок дня (будний день)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Мой распорядок дня (выходной день)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«Мир моего "я"»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447942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«Мир моего "я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"»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447942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любимые игрушки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Мои 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любимые игры и соревнования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Любимые игры и игрушки моих друзей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448202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Питомцы моих друзей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увлечения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448996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Увлечения моих друзей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Что люблю делать я и мои друзья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B415EC">
        <w:trPr>
          <w:trHeight w:val="144"/>
          <w:tblCellSpacing w:w="0" w:type="dxa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Любимые занятия (отгадай по описанию)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</w:pPr>
          </w:p>
        </w:tc>
      </w:tr>
      <w:tr w:rsidR="00B415EC">
        <w:trPr>
          <w:trHeight w:val="144"/>
          <w:tblCellSpacing w:w="0" w:type="dxa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мультфильмы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</w:pP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сказка (рассказ о любимой сказке)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любимая сказка (описание 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главного героя: внешность)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415EC">
        <w:trPr>
          <w:trHeight w:val="144"/>
          <w:tblCellSpacing w:w="0" w:type="dxa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сказка (описание главного героя: характер)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</w:pPr>
          </w:p>
        </w:tc>
      </w:tr>
      <w:tr w:rsidR="00B415EC">
        <w:trPr>
          <w:trHeight w:val="144"/>
          <w:tblCellSpacing w:w="0" w:type="dxa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сказки моих друзей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</w:pP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Любимые сказки детей в России и других странах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158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Выходной день с моей семьей (в парке)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415EC">
        <w:trPr>
          <w:trHeight w:val="144"/>
          <w:tblCellSpacing w:w="0" w:type="dxa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Выходной день с моей семьей (в театре)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</w:pPr>
          </w:p>
        </w:tc>
      </w:tr>
      <w:tr w:rsidR="00B415EC">
        <w:trPr>
          <w:trHeight w:val="144"/>
          <w:tblCellSpacing w:w="0" w:type="dxa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Как я и мои друзья провели выходной день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</w:pP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Мои любимые занятия в каникулы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с моей семьей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провели каникулы мои 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друзья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«Мир моих увлечений»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449666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«Мир моих увлечений»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449666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Моя квартира/дом (комнаты в моей квартире)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449800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Моя квартира/дом (предметы интерьера)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квартира/дом (описание дома)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415EC">
        <w:trPr>
          <w:trHeight w:val="144"/>
          <w:tblCellSpacing w:w="0" w:type="dxa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комната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</w:pP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 (школьные принадлежности)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 (любимые предметы)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19.02.2026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 (правила поведения)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 (мои одноклассники)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570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Мои 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друзья (представляем друга одноклассникам)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778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Мои друзья (совместные занятия после уроков, игры, кружки)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930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Моя малая родина (достопримечательности, интересные места для посещения)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Моя малая родина (что было в моём городе/селе раньше)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Дикие и домашние животные (разные виды)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aae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Дикие и домашние животные 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(описание внешности)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19.03.2026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Дикие и домашние животные (что они умеют)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Погода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344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года: месяцы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«Мир вокруг меня»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«Мир вокруг меня»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415EC">
        <w:trPr>
          <w:trHeight w:val="144"/>
          <w:tblCellSpacing w:w="0" w:type="dxa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Моя родная </w:t>
            </w:r>
            <w:r>
              <w:rPr>
                <w:rFonts w:ascii="Times New Roman" w:hAnsi="Times New Roman"/>
                <w:color w:val="000000"/>
                <w:sz w:val="24"/>
              </w:rPr>
              <w:t>страна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</w:pP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(главные достопримечательности и интересные факты)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изучаемого языка (столица, 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– Великобритания)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Страны изучаемого языка (интересные факты – Великобритания)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Страны изучаемого языка (столица, достопримечательности, интересные факты – США)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cab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Страны изучаемого языка (интересные факты – Австралия)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Литературные персонажи детских 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книг (расскажи о своем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любимом персонаже)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07.05.2026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Праздники родной страны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Праздники стран изучаемого языка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«Родная страна и страны изучаемого языка»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«Родная страна и страны изучаемого языка»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415EC">
        <w:trPr>
          <w:trHeight w:val="144"/>
          <w:tblCellSpacing w:w="0" w:type="dxa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изученного в 3 классе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26.05.2026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</w:pPr>
          </w:p>
        </w:tc>
      </w:tr>
      <w:tr w:rsidR="00B415EC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69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15EC" w:rsidRDefault="00B415EC"/>
        </w:tc>
      </w:tr>
    </w:tbl>
    <w:p w:rsidR="00B415EC" w:rsidRDefault="00B415EC">
      <w:pPr>
        <w:sectPr w:rsidR="00B415E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415EC" w:rsidRDefault="009B7FC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</w:t>
      </w:r>
      <w:r>
        <w:rPr>
          <w:rFonts w:ascii="Times New Roman" w:hAnsi="Times New Roman"/>
          <w:b/>
          <w:color w:val="000000"/>
          <w:sz w:val="28"/>
          <w:lang w:val="ru-RU"/>
        </w:rPr>
        <w:t>а</w:t>
      </w:r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87"/>
        <w:gridCol w:w="4131"/>
        <w:gridCol w:w="1069"/>
        <w:gridCol w:w="1843"/>
        <w:gridCol w:w="1912"/>
        <w:gridCol w:w="1425"/>
        <w:gridCol w:w="2875"/>
      </w:tblGrid>
      <w:tr w:rsidR="00B415EC">
        <w:trPr>
          <w:trHeight w:val="144"/>
          <w:tblCellSpacing w:w="0" w:type="dxa"/>
        </w:trPr>
        <w:tc>
          <w:tcPr>
            <w:tcW w:w="3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415EC" w:rsidRDefault="00B415EC">
            <w:pPr>
              <w:spacing w:after="0"/>
              <w:ind w:left="135"/>
            </w:pPr>
          </w:p>
        </w:tc>
        <w:tc>
          <w:tcPr>
            <w:tcW w:w="39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415EC" w:rsidRDefault="00B415E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415EC" w:rsidRDefault="00B415EC">
            <w:pPr>
              <w:spacing w:after="0"/>
              <w:ind w:left="135"/>
            </w:pPr>
          </w:p>
        </w:tc>
        <w:tc>
          <w:tcPr>
            <w:tcW w:w="18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415EC" w:rsidRDefault="00B415EC">
            <w:pPr>
              <w:spacing w:after="0"/>
              <w:ind w:left="135"/>
            </w:pPr>
          </w:p>
        </w:tc>
      </w:tr>
      <w:tr w:rsidR="00B415EC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15EC" w:rsidRDefault="00B415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15EC" w:rsidRDefault="00B415EC"/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415EC" w:rsidRDefault="00B415EC">
            <w:pPr>
              <w:spacing w:after="0"/>
              <w:ind w:left="135"/>
            </w:pP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415EC" w:rsidRDefault="00B415EC">
            <w:pPr>
              <w:spacing w:after="0"/>
              <w:ind w:left="135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415EC" w:rsidRDefault="00B415E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15EC" w:rsidRDefault="00B415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15EC" w:rsidRDefault="00B415EC"/>
        </w:tc>
      </w:tr>
      <w:tr w:rsidR="00B415EC" w:rsidRPr="00C34362">
        <w:trPr>
          <w:trHeight w:val="144"/>
          <w:tblCellSpacing w:w="0" w:type="dxa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(члены семьи)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832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Моя семья </w:t>
            </w:r>
            <w:r>
              <w:rPr>
                <w:rFonts w:ascii="Times New Roman" w:hAnsi="Times New Roman"/>
                <w:color w:val="000000"/>
                <w:sz w:val="24"/>
              </w:rPr>
              <w:t>(описание внешности)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415EC">
        <w:trPr>
          <w:trHeight w:val="144"/>
          <w:tblCellSpacing w:w="0" w:type="dxa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(описание характера)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</w:pP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Мой день рождения, подарки (идеи для подарков)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Мой день рождения, подарки (где и как провести день рождения)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Мой день рождения (приглашение друга на день рождения)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19.09.2025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еда (виды продуктов)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еда (продукты в магазине)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450330</w:t>
              </w:r>
            </w:hyperlink>
          </w:p>
        </w:tc>
      </w:tr>
      <w:tr w:rsidR="00B415EC">
        <w:trPr>
          <w:trHeight w:val="144"/>
          <w:tblCellSpacing w:w="0" w:type="dxa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любимая 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еда (правила поведения за столом)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</w:pPr>
          </w:p>
        </w:tc>
      </w:tr>
      <w:tr w:rsidR="00B415EC">
        <w:trPr>
          <w:trHeight w:val="144"/>
          <w:tblCellSpacing w:w="0" w:type="dxa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еда (здоровое питание)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</w:pP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(домашние обязанности)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451258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(распорядок дня)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(выходной день)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bdc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«Мир моего "я"»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451406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«Мир моего "я"»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451406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Любимая игрушка, игра (выбираем подарок другу/однокласснику)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24.10.2025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451816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Мой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питомец (чем он питается?)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 (описание)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07.11.2025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</w:hyperlink>
          </w:p>
        </w:tc>
      </w:tr>
      <w:tr w:rsidR="00B415EC">
        <w:trPr>
          <w:trHeight w:val="144"/>
          <w:tblCellSpacing w:w="0" w:type="dxa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занятия (мои увлечения)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</w:pPr>
          </w:p>
        </w:tc>
      </w:tr>
      <w:tr w:rsidR="00B415EC">
        <w:trPr>
          <w:trHeight w:val="144"/>
          <w:tblCellSpacing w:w="0" w:type="dxa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Любимые занятия (увлечения моих одноклассников)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</w:pPr>
          </w:p>
        </w:tc>
      </w:tr>
      <w:tr w:rsidR="00B415EC">
        <w:trPr>
          <w:trHeight w:val="144"/>
          <w:tblCellSpacing w:w="0" w:type="dxa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Любимые занятия (как я провёл день)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</w:pP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Занятия спортом (виды спорта)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Любимая сказка/история/рассказ (описание любимой сказки)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Любимая сказка/история/рассказ (чему нас учат сказки)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Любимый сказка (описание персонажей)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Выходной день (занятия в свободное время)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Выходной день (планы на выходной день)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Выходной день (куда можно сходить)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с семьей (куда поехать на каникулы)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Каникулы (каким спортом можно 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заняться)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452108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«Мир моих увлечений»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45327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«Мир моих увлечений»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45327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Моя комната (что есть в моей комнате)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453422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дом (местоположение)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 (мой школьный 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день)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415EC">
        <w:trPr>
          <w:trHeight w:val="144"/>
          <w:tblCellSpacing w:w="0" w:type="dxa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Моя школа (кем мечтают стать мои одноклассники)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</w:pP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Моя школа (любимые учебные предметы)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ffec</w:t>
              </w:r>
            </w:hyperlink>
          </w:p>
        </w:tc>
      </w:tr>
      <w:tr w:rsidR="00B415EC">
        <w:trPr>
          <w:trHeight w:val="144"/>
          <w:tblCellSpacing w:w="0" w:type="dxa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Моя школа (проводим время с одноклассниками)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</w:pP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друзья (описание внешности)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/8351026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Мои друзья (описание характера, увлечений)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малая родина (город/ село). </w:t>
            </w:r>
            <w:r>
              <w:rPr>
                <w:rFonts w:ascii="Times New Roman" w:hAnsi="Times New Roman"/>
                <w:color w:val="000000"/>
                <w:sz w:val="24"/>
              </w:rPr>
              <w:t>(профессии)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/83512080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Моя малая родина (места для отдыха)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13.02.2026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малая родина (праздники)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/8351230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Путешествия (собираемся в дорогу)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20.02.2026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/83512472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Путешествия (идеи для семейного отдыха)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/83512648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Дикие животные (животные в 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зоопарке/заповеднике)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Дикие и домашние животные (интересные факты)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/83511568</w:t>
              </w:r>
            </w:hyperlink>
          </w:p>
        </w:tc>
      </w:tr>
      <w:tr w:rsidR="00B415EC">
        <w:trPr>
          <w:trHeight w:val="144"/>
          <w:tblCellSpacing w:w="0" w:type="dxa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Дикие животные (места их обитания)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</w:pPr>
          </w:p>
        </w:tc>
      </w:tr>
      <w:tr w:rsidR="00B415EC">
        <w:trPr>
          <w:trHeight w:val="144"/>
          <w:tblCellSpacing w:w="0" w:type="dxa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Дикие и домашние животные (чем они питаются)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</w:pP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Погода в разных частях мира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/8351109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года (месяцы)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Покупки (поход в магазин: продукты, книги)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20.03.2026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Покупки (поход в магазин с семьей: одежда, обувь)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«Мир вокруг меня» / Всероссийская проверочная работа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edc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«Мир вокруг меня»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edc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(столица, достопримечательности)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(интересные факты: традиционные угощения)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/83513426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страны изучаемого языка (столицы, 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достопримечательности: праздники)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/8351394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страны изучаемого языка (столицы, основные достопримечательности, интересные факты, 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популярные сувениры)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 (произведения детского фольклора)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 (сказки)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страны 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изучаемого языка (описание внешности литературных героев)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 (описание характера литературных героев)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B415EC">
        <w:trPr>
          <w:trHeight w:val="144"/>
          <w:tblCellSpacing w:w="0" w:type="dxa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страны изучаемого 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языка (популярная еда в разных странах)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13.05.2026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</w:pP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страны изучаемого языка 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(праздники и традиции России)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«Родная страна и страны изучаемого языка»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baa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«Родная страна и страны изучаемого языка»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baa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страны изучаемого языка (праздники и традиции стран изучаемого языка)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B415EC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15EC" w:rsidRDefault="00B415EC"/>
        </w:tc>
      </w:tr>
    </w:tbl>
    <w:p w:rsidR="00B415EC" w:rsidRDefault="00B415EC"/>
    <w:p w:rsidR="00B415EC" w:rsidRDefault="009B7FCB">
      <w:pPr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4</w:t>
      </w:r>
      <w:r>
        <w:rPr>
          <w:rFonts w:ascii="Times New Roman" w:hAnsi="Times New Roman"/>
          <w:b/>
          <w:color w:val="000000"/>
          <w:sz w:val="28"/>
          <w:lang w:val="ru-RU"/>
        </w:rPr>
        <w:t>б</w:t>
      </w:r>
      <w:r>
        <w:rPr>
          <w:rFonts w:ascii="Times New Roman" w:hAnsi="Times New Roman"/>
          <w:b/>
          <w:color w:val="000000"/>
          <w:sz w:val="28"/>
        </w:rPr>
        <w:t xml:space="preserve"> КЛАСС</w:t>
      </w:r>
    </w:p>
    <w:tbl>
      <w:tblPr>
        <w:tblW w:w="14429" w:type="dxa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5"/>
        <w:gridCol w:w="3872"/>
        <w:gridCol w:w="948"/>
        <w:gridCol w:w="1843"/>
        <w:gridCol w:w="1912"/>
        <w:gridCol w:w="1429"/>
        <w:gridCol w:w="2888"/>
        <w:gridCol w:w="732"/>
      </w:tblGrid>
      <w:tr w:rsidR="00B415EC">
        <w:trPr>
          <w:gridAfter w:val="1"/>
          <w:wAfter w:w="1223" w:type="dxa"/>
          <w:trHeight w:val="144"/>
          <w:tblCellSpacing w:w="0" w:type="dxa"/>
        </w:trPr>
        <w:tc>
          <w:tcPr>
            <w:tcW w:w="9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415EC" w:rsidRDefault="00B415EC">
            <w:pPr>
              <w:spacing w:after="0"/>
              <w:ind w:left="135"/>
            </w:pPr>
          </w:p>
        </w:tc>
        <w:tc>
          <w:tcPr>
            <w:tcW w:w="48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415EC" w:rsidRDefault="00B415E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415EC" w:rsidRDefault="00B415EC">
            <w:pPr>
              <w:spacing w:after="0"/>
              <w:ind w:left="135"/>
            </w:pPr>
          </w:p>
        </w:tc>
        <w:tc>
          <w:tcPr>
            <w:tcW w:w="29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415EC" w:rsidRDefault="00B415EC">
            <w:pPr>
              <w:spacing w:after="0"/>
              <w:ind w:left="135"/>
            </w:pPr>
          </w:p>
        </w:tc>
      </w:tr>
      <w:tr w:rsidR="00B415EC">
        <w:trPr>
          <w:gridAfter w:val="1"/>
          <w:wAfter w:w="1223" w:type="dxa"/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15EC" w:rsidRDefault="00B415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15EC" w:rsidRDefault="00B415EC"/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415EC" w:rsidRDefault="00B415EC">
            <w:pPr>
              <w:spacing w:after="0"/>
              <w:ind w:left="135"/>
            </w:pPr>
          </w:p>
        </w:tc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415EC" w:rsidRDefault="00B415EC">
            <w:pPr>
              <w:spacing w:after="0"/>
              <w:ind w:left="135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415EC" w:rsidRDefault="00B415E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15EC" w:rsidRDefault="00B415EC"/>
        </w:tc>
        <w:tc>
          <w:tcPr>
            <w:tcW w:w="290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15EC" w:rsidRDefault="00B415EC"/>
        </w:tc>
      </w:tr>
      <w:tr w:rsidR="00B415EC" w:rsidRPr="00C34362">
        <w:trPr>
          <w:gridAfter w:val="1"/>
          <w:wAfter w:w="1223" w:type="dxa"/>
          <w:trHeight w:val="144"/>
          <w:tblCellSpacing w:w="0" w:type="dxa"/>
        </w:trPr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804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(члены семьи)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01.09.2025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832</w:t>
              </w:r>
            </w:hyperlink>
          </w:p>
        </w:tc>
      </w:tr>
      <w:tr w:rsidR="00B415EC" w:rsidRPr="00C34362">
        <w:trPr>
          <w:gridAfter w:val="1"/>
          <w:wAfter w:w="1223" w:type="dxa"/>
          <w:trHeight w:val="144"/>
          <w:tblCellSpacing w:w="0" w:type="dxa"/>
        </w:trPr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804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(описание внешности)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415EC">
        <w:trPr>
          <w:gridAfter w:val="1"/>
          <w:wAfter w:w="1223" w:type="dxa"/>
          <w:trHeight w:val="144"/>
          <w:tblCellSpacing w:w="0" w:type="dxa"/>
        </w:trPr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804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(описание характера)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.09.2025 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</w:pPr>
          </w:p>
        </w:tc>
      </w:tr>
      <w:tr w:rsidR="00B415EC" w:rsidRPr="00C34362">
        <w:trPr>
          <w:gridAfter w:val="1"/>
          <w:wAfter w:w="1223" w:type="dxa"/>
          <w:trHeight w:val="144"/>
          <w:tblCellSpacing w:w="0" w:type="dxa"/>
        </w:trPr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4804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Мой день рождения, 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подарки (идеи для подарков)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415EC" w:rsidRPr="00C34362">
        <w:trPr>
          <w:gridAfter w:val="1"/>
          <w:wAfter w:w="1223" w:type="dxa"/>
          <w:trHeight w:val="144"/>
          <w:tblCellSpacing w:w="0" w:type="dxa"/>
        </w:trPr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804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Мой день рождения, подарки (где и как провести день рождения)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.09.2025 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415EC" w:rsidRPr="00C34362">
        <w:trPr>
          <w:gridAfter w:val="1"/>
          <w:wAfter w:w="1223" w:type="dxa"/>
          <w:trHeight w:val="144"/>
          <w:tblCellSpacing w:w="0" w:type="dxa"/>
        </w:trPr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804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Мой день рождения (приглашение друга на день рождения)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415EC" w:rsidRPr="00C34362">
        <w:trPr>
          <w:gridAfter w:val="1"/>
          <w:wAfter w:w="1223" w:type="dxa"/>
          <w:trHeight w:val="144"/>
          <w:tblCellSpacing w:w="0" w:type="dxa"/>
        </w:trPr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804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любимая еда (виды 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продуктов)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.09.2025 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415EC" w:rsidRPr="00C34362">
        <w:trPr>
          <w:gridAfter w:val="1"/>
          <w:wAfter w:w="1223" w:type="dxa"/>
          <w:trHeight w:val="144"/>
          <w:tblCellSpacing w:w="0" w:type="dxa"/>
        </w:trPr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804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еда (продукты в магазине)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450330</w:t>
              </w:r>
            </w:hyperlink>
          </w:p>
        </w:tc>
      </w:tr>
      <w:tr w:rsidR="00B415EC">
        <w:trPr>
          <w:gridAfter w:val="1"/>
          <w:wAfter w:w="1223" w:type="dxa"/>
          <w:trHeight w:val="144"/>
          <w:tblCellSpacing w:w="0" w:type="dxa"/>
        </w:trPr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804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еда (правила поведения за столом)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.09.2025 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</w:pPr>
          </w:p>
        </w:tc>
      </w:tr>
      <w:tr w:rsidR="00B415EC">
        <w:trPr>
          <w:gridAfter w:val="1"/>
          <w:wAfter w:w="1223" w:type="dxa"/>
          <w:trHeight w:val="144"/>
          <w:tblCellSpacing w:w="0" w:type="dxa"/>
        </w:trPr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804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еда (здоровое питание)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</w:pPr>
          </w:p>
        </w:tc>
      </w:tr>
      <w:tr w:rsidR="00B415EC" w:rsidRPr="00C34362">
        <w:trPr>
          <w:gridAfter w:val="1"/>
          <w:wAfter w:w="1223" w:type="dxa"/>
          <w:trHeight w:val="144"/>
          <w:tblCellSpacing w:w="0" w:type="dxa"/>
        </w:trPr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804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(домашние обязанности)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.10.2025 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451258</w:t>
              </w:r>
            </w:hyperlink>
          </w:p>
        </w:tc>
      </w:tr>
      <w:tr w:rsidR="00B415EC" w:rsidRPr="00C34362">
        <w:trPr>
          <w:gridAfter w:val="1"/>
          <w:wAfter w:w="1223" w:type="dxa"/>
          <w:trHeight w:val="144"/>
          <w:tblCellSpacing w:w="0" w:type="dxa"/>
        </w:trPr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804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(распорядок дня)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B415EC" w:rsidRPr="00C34362">
        <w:trPr>
          <w:gridAfter w:val="1"/>
          <w:wAfter w:w="1223" w:type="dxa"/>
          <w:trHeight w:val="144"/>
          <w:tblCellSpacing w:w="0" w:type="dxa"/>
        </w:trPr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804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(выходной день)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.10.2025 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bdc</w:t>
              </w:r>
            </w:hyperlink>
          </w:p>
        </w:tc>
      </w:tr>
      <w:tr w:rsidR="00B415EC" w:rsidRPr="00C34362">
        <w:trPr>
          <w:gridAfter w:val="1"/>
          <w:wAfter w:w="1223" w:type="dxa"/>
          <w:trHeight w:val="144"/>
          <w:tblCellSpacing w:w="0" w:type="dxa"/>
        </w:trPr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804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«Мир моего "я"»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451406</w:t>
              </w:r>
            </w:hyperlink>
          </w:p>
        </w:tc>
      </w:tr>
      <w:tr w:rsidR="00B415EC" w:rsidRPr="00C34362">
        <w:trPr>
          <w:gridAfter w:val="1"/>
          <w:wAfter w:w="1223" w:type="dxa"/>
          <w:trHeight w:val="144"/>
          <w:tblCellSpacing w:w="0" w:type="dxa"/>
        </w:trPr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804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теме «Мир моего "я"»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.10.2025 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451406</w:t>
              </w:r>
            </w:hyperlink>
          </w:p>
        </w:tc>
      </w:tr>
      <w:tr w:rsidR="00B415EC" w:rsidRPr="00C34362">
        <w:trPr>
          <w:gridAfter w:val="1"/>
          <w:wAfter w:w="1223" w:type="dxa"/>
          <w:trHeight w:val="144"/>
          <w:tblCellSpacing w:w="0" w:type="dxa"/>
        </w:trPr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804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Любимая игрушка, игра (выбираем подарок другу/однокласснику)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451816</w:t>
              </w:r>
            </w:hyperlink>
          </w:p>
        </w:tc>
      </w:tr>
      <w:tr w:rsidR="00B415EC" w:rsidRPr="00C34362">
        <w:trPr>
          <w:gridAfter w:val="1"/>
          <w:wAfter w:w="1223" w:type="dxa"/>
          <w:trHeight w:val="144"/>
          <w:tblCellSpacing w:w="0" w:type="dxa"/>
        </w:trPr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4804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Мой питомец (чем он питается?)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415EC" w:rsidRPr="00C34362">
        <w:trPr>
          <w:gridAfter w:val="1"/>
          <w:wAfter w:w="1223" w:type="dxa"/>
          <w:trHeight w:val="144"/>
          <w:tblCellSpacing w:w="0" w:type="dxa"/>
        </w:trPr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804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 (описание)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.11.2025 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</w:hyperlink>
          </w:p>
        </w:tc>
      </w:tr>
      <w:tr w:rsidR="00B415EC">
        <w:trPr>
          <w:gridAfter w:val="1"/>
          <w:wAfter w:w="1223" w:type="dxa"/>
          <w:trHeight w:val="144"/>
          <w:tblCellSpacing w:w="0" w:type="dxa"/>
        </w:trPr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804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занятия (мои увлечения)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</w:pPr>
          </w:p>
        </w:tc>
      </w:tr>
      <w:tr w:rsidR="00B415EC">
        <w:trPr>
          <w:gridAfter w:val="1"/>
          <w:wAfter w:w="1223" w:type="dxa"/>
          <w:trHeight w:val="144"/>
          <w:tblCellSpacing w:w="0" w:type="dxa"/>
        </w:trPr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804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Любимые занятия (увлечения моих одноклассников)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.11.2025 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</w:pPr>
          </w:p>
        </w:tc>
      </w:tr>
      <w:tr w:rsidR="00B415EC">
        <w:trPr>
          <w:gridAfter w:val="1"/>
          <w:wAfter w:w="1223" w:type="dxa"/>
          <w:trHeight w:val="144"/>
          <w:tblCellSpacing w:w="0" w:type="dxa"/>
        </w:trPr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804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Любимые занятия (как я провёл 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день)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</w:pPr>
          </w:p>
        </w:tc>
      </w:tr>
      <w:tr w:rsidR="00B415EC" w:rsidRPr="00C34362">
        <w:trPr>
          <w:gridAfter w:val="1"/>
          <w:wAfter w:w="1223" w:type="dxa"/>
          <w:trHeight w:val="144"/>
          <w:tblCellSpacing w:w="0" w:type="dxa"/>
        </w:trPr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804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Занятия спортом (виды спорта)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.11.2025 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B415EC" w:rsidRPr="00C34362">
        <w:trPr>
          <w:gridAfter w:val="1"/>
          <w:wAfter w:w="1223" w:type="dxa"/>
          <w:trHeight w:val="144"/>
          <w:tblCellSpacing w:w="0" w:type="dxa"/>
        </w:trPr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804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Любимая сказка/история/рассказ (описание любимой сказки)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415EC" w:rsidRPr="00C34362">
        <w:trPr>
          <w:gridAfter w:val="1"/>
          <w:wAfter w:w="1223" w:type="dxa"/>
          <w:trHeight w:val="144"/>
          <w:tblCellSpacing w:w="0" w:type="dxa"/>
        </w:trPr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804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Любимая сказка/история/рассказ (чему нас учат сказки)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01</w:t>
            </w:r>
            <w:r>
              <w:rPr>
                <w:rFonts w:ascii="Times New Roman" w:hAnsi="Times New Roman"/>
                <w:color w:val="000000"/>
                <w:sz w:val="24"/>
              </w:rPr>
              <w:t>.1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.2025 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415EC" w:rsidRPr="00C34362">
        <w:trPr>
          <w:gridAfter w:val="1"/>
          <w:wAfter w:w="1223" w:type="dxa"/>
          <w:trHeight w:val="144"/>
          <w:tblCellSpacing w:w="0" w:type="dxa"/>
        </w:trPr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804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Любимый сказка (описание персонажей)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415EC" w:rsidRPr="00C34362">
        <w:trPr>
          <w:gridAfter w:val="1"/>
          <w:wAfter w:w="1223" w:type="dxa"/>
          <w:trHeight w:val="144"/>
          <w:tblCellSpacing w:w="0" w:type="dxa"/>
        </w:trPr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804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Выходной день (занятия в свободное время)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.12.2025 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415EC" w:rsidRPr="00C34362">
        <w:trPr>
          <w:gridAfter w:val="1"/>
          <w:wAfter w:w="1223" w:type="dxa"/>
          <w:trHeight w:val="144"/>
          <w:tblCellSpacing w:w="0" w:type="dxa"/>
        </w:trPr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804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Выходной день (планы на выходной день)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415EC" w:rsidRPr="00C34362">
        <w:trPr>
          <w:gridAfter w:val="1"/>
          <w:wAfter w:w="1223" w:type="dxa"/>
          <w:trHeight w:val="144"/>
          <w:tblCellSpacing w:w="0" w:type="dxa"/>
        </w:trPr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804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Выходной день (куда можно сходить)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.12.2025 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B415EC" w:rsidRPr="00C34362">
        <w:trPr>
          <w:gridAfter w:val="1"/>
          <w:wAfter w:w="1223" w:type="dxa"/>
          <w:trHeight w:val="144"/>
          <w:tblCellSpacing w:w="0" w:type="dxa"/>
        </w:trPr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804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с семьей (куда поехать на каникулы)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415EC" w:rsidRPr="00C34362">
        <w:trPr>
          <w:gridAfter w:val="1"/>
          <w:wAfter w:w="1223" w:type="dxa"/>
          <w:trHeight w:val="144"/>
          <w:tblCellSpacing w:w="0" w:type="dxa"/>
        </w:trPr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804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(каким спортом можно заняться)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.12.2025 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452108</w:t>
              </w:r>
            </w:hyperlink>
          </w:p>
        </w:tc>
      </w:tr>
      <w:tr w:rsidR="00B415EC" w:rsidRPr="00C34362">
        <w:trPr>
          <w:gridAfter w:val="1"/>
          <w:wAfter w:w="1223" w:type="dxa"/>
          <w:trHeight w:val="144"/>
          <w:tblCellSpacing w:w="0" w:type="dxa"/>
        </w:trPr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4804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«Мир моих увлечений»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45327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415EC" w:rsidRPr="00C34362">
        <w:trPr>
          <w:gridAfter w:val="1"/>
          <w:wAfter w:w="1223" w:type="dxa"/>
          <w:trHeight w:val="144"/>
          <w:tblCellSpacing w:w="0" w:type="dxa"/>
        </w:trPr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804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«Мир моих увлечений»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.12.2025 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45327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415EC" w:rsidRPr="00C34362">
        <w:trPr>
          <w:gridAfter w:val="1"/>
          <w:wAfter w:w="1223" w:type="dxa"/>
          <w:trHeight w:val="144"/>
          <w:tblCellSpacing w:w="0" w:type="dxa"/>
        </w:trPr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804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комната (что есть в моей комнате)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12.01.2026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453422</w:t>
              </w:r>
            </w:hyperlink>
          </w:p>
        </w:tc>
      </w:tr>
      <w:tr w:rsidR="00B415EC" w:rsidRPr="00C34362">
        <w:trPr>
          <w:gridAfter w:val="1"/>
          <w:wAfter w:w="1223" w:type="dxa"/>
          <w:trHeight w:val="144"/>
          <w:tblCellSpacing w:w="0" w:type="dxa"/>
        </w:trPr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804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дом (местоположение)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B415EC" w:rsidRPr="00C34362">
        <w:trPr>
          <w:gridAfter w:val="1"/>
          <w:wAfter w:w="1223" w:type="dxa"/>
          <w:trHeight w:val="144"/>
          <w:tblCellSpacing w:w="0" w:type="dxa"/>
        </w:trPr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804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Моя школа (мой школьный день)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.01.2026 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415EC">
        <w:trPr>
          <w:gridAfter w:val="1"/>
          <w:wAfter w:w="1223" w:type="dxa"/>
          <w:trHeight w:val="144"/>
          <w:tblCellSpacing w:w="0" w:type="dxa"/>
        </w:trPr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804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Моя школа (кем мечтают стать мои одноклассники)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</w:pPr>
          </w:p>
        </w:tc>
      </w:tr>
      <w:tr w:rsidR="00B415EC" w:rsidRPr="00C34362">
        <w:trPr>
          <w:gridAfter w:val="1"/>
          <w:wAfter w:w="1223" w:type="dxa"/>
          <w:trHeight w:val="144"/>
          <w:tblCellSpacing w:w="0" w:type="dxa"/>
        </w:trPr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804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школа (любимые учебные предметы)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.01.2026 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ffec</w:t>
              </w:r>
            </w:hyperlink>
          </w:p>
        </w:tc>
      </w:tr>
      <w:tr w:rsidR="00B415EC">
        <w:trPr>
          <w:gridAfter w:val="1"/>
          <w:wAfter w:w="1223" w:type="dxa"/>
          <w:trHeight w:val="144"/>
          <w:tblCellSpacing w:w="0" w:type="dxa"/>
        </w:trPr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804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Моя школа (проводим время с одноклассниками)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</w:pPr>
          </w:p>
        </w:tc>
      </w:tr>
      <w:tr w:rsidR="00B415EC" w:rsidRPr="00C34362">
        <w:trPr>
          <w:gridAfter w:val="1"/>
          <w:wAfter w:w="1223" w:type="dxa"/>
          <w:trHeight w:val="144"/>
          <w:tblCellSpacing w:w="0" w:type="dxa"/>
        </w:trPr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804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друзья (описание внешности)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02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.2026 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/8351026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415EC" w:rsidRPr="00C34362">
        <w:trPr>
          <w:gridAfter w:val="1"/>
          <w:wAfter w:w="1223" w:type="dxa"/>
          <w:trHeight w:val="144"/>
          <w:tblCellSpacing w:w="0" w:type="dxa"/>
        </w:trPr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804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Мои друзья (описание характера, увлечений)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415EC" w:rsidRPr="00C34362">
        <w:trPr>
          <w:gridAfter w:val="1"/>
          <w:wAfter w:w="1223" w:type="dxa"/>
          <w:trHeight w:val="144"/>
          <w:tblCellSpacing w:w="0" w:type="dxa"/>
        </w:trPr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804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малая родина (город/ село). </w:t>
            </w:r>
            <w:r>
              <w:rPr>
                <w:rFonts w:ascii="Times New Roman" w:hAnsi="Times New Roman"/>
                <w:color w:val="000000"/>
                <w:sz w:val="24"/>
              </w:rPr>
              <w:t>(профессии)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.02.2026 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/83512080</w:t>
              </w:r>
            </w:hyperlink>
          </w:p>
        </w:tc>
      </w:tr>
      <w:tr w:rsidR="00B415EC" w:rsidRPr="00C34362">
        <w:trPr>
          <w:gridAfter w:val="1"/>
          <w:wAfter w:w="1223" w:type="dxa"/>
          <w:trHeight w:val="144"/>
          <w:tblCellSpacing w:w="0" w:type="dxa"/>
        </w:trPr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804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Моя малая родина (места для отдыха)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415EC" w:rsidRPr="00C34362">
        <w:trPr>
          <w:gridAfter w:val="1"/>
          <w:wAfter w:w="1223" w:type="dxa"/>
          <w:trHeight w:val="144"/>
          <w:tblCellSpacing w:w="0" w:type="dxa"/>
        </w:trPr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804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малая родина (праздники)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.02.2026 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/8351230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415EC" w:rsidRPr="00C34362">
        <w:trPr>
          <w:gridAfter w:val="1"/>
          <w:wAfter w:w="1223" w:type="dxa"/>
          <w:trHeight w:val="144"/>
          <w:tblCellSpacing w:w="0" w:type="dxa"/>
        </w:trPr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804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Путешествия (собираемся в дорогу)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/83512472</w:t>
              </w:r>
            </w:hyperlink>
          </w:p>
        </w:tc>
      </w:tr>
      <w:tr w:rsidR="00B415EC" w:rsidRPr="00C34362">
        <w:trPr>
          <w:gridAfter w:val="1"/>
          <w:wAfter w:w="1223" w:type="dxa"/>
          <w:trHeight w:val="144"/>
          <w:tblCellSpacing w:w="0" w:type="dxa"/>
        </w:trPr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4804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Путешествия (идеи для семейного отдыха)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.02.2026 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/83512648</w:t>
              </w:r>
            </w:hyperlink>
          </w:p>
        </w:tc>
      </w:tr>
      <w:tr w:rsidR="00B415EC" w:rsidRPr="00C34362">
        <w:trPr>
          <w:gridAfter w:val="1"/>
          <w:wAfter w:w="1223" w:type="dxa"/>
          <w:trHeight w:val="144"/>
          <w:tblCellSpacing w:w="0" w:type="dxa"/>
        </w:trPr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804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Дикие животные (животные в зоопарке/заповеднике)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02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.2026 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415EC" w:rsidRPr="00C34362">
        <w:trPr>
          <w:gridAfter w:val="1"/>
          <w:wAfter w:w="1223" w:type="dxa"/>
          <w:trHeight w:val="144"/>
          <w:tblCellSpacing w:w="0" w:type="dxa"/>
        </w:trPr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804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Дикие и домашние животные (интересные факты)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/83511568</w:t>
              </w:r>
            </w:hyperlink>
          </w:p>
        </w:tc>
      </w:tr>
      <w:tr w:rsidR="00B415EC">
        <w:trPr>
          <w:gridAfter w:val="1"/>
          <w:wAfter w:w="1223" w:type="dxa"/>
          <w:trHeight w:val="144"/>
          <w:tblCellSpacing w:w="0" w:type="dxa"/>
        </w:trPr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804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Дикие животные (места их обитания)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</w:pPr>
          </w:p>
        </w:tc>
      </w:tr>
      <w:tr w:rsidR="00B415EC">
        <w:trPr>
          <w:gridAfter w:val="1"/>
          <w:wAfter w:w="1223" w:type="dxa"/>
          <w:trHeight w:val="144"/>
          <w:tblCellSpacing w:w="0" w:type="dxa"/>
        </w:trPr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804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Дикие и домашние животные (чем они питаются)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.03.2026 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</w:pPr>
          </w:p>
        </w:tc>
      </w:tr>
      <w:tr w:rsidR="00B415EC" w:rsidRPr="00C34362">
        <w:trPr>
          <w:gridAfter w:val="1"/>
          <w:wAfter w:w="1223" w:type="dxa"/>
          <w:trHeight w:val="144"/>
          <w:tblCellSpacing w:w="0" w:type="dxa"/>
        </w:trPr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804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Погода в разных частях мира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/8351109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415EC" w:rsidRPr="00C34362">
        <w:trPr>
          <w:gridAfter w:val="1"/>
          <w:wAfter w:w="1223" w:type="dxa"/>
          <w:trHeight w:val="144"/>
          <w:tblCellSpacing w:w="0" w:type="dxa"/>
        </w:trPr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804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года (месяцы)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.03.2026 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415EC" w:rsidRPr="00C34362">
        <w:trPr>
          <w:gridAfter w:val="1"/>
          <w:wAfter w:w="1223" w:type="dxa"/>
          <w:trHeight w:val="144"/>
          <w:tblCellSpacing w:w="0" w:type="dxa"/>
        </w:trPr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804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Покупки (поход в магазин: 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продукты, книги)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B415EC" w:rsidRPr="00C34362">
        <w:trPr>
          <w:gridAfter w:val="1"/>
          <w:wAfter w:w="1223" w:type="dxa"/>
          <w:trHeight w:val="144"/>
          <w:tblCellSpacing w:w="0" w:type="dxa"/>
        </w:trPr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804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Покупки (поход в магазин с семьей: одежда, обувь)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06.04.2026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415EC" w:rsidRPr="00C34362">
        <w:trPr>
          <w:gridAfter w:val="1"/>
          <w:wAfter w:w="1223" w:type="dxa"/>
          <w:trHeight w:val="144"/>
          <w:tblCellSpacing w:w="0" w:type="dxa"/>
        </w:trPr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804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«Мир вокруг меня» / Всероссийская проверочная работа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08.04.2026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edc</w:t>
              </w:r>
            </w:hyperlink>
          </w:p>
        </w:tc>
      </w:tr>
      <w:tr w:rsidR="00B415EC" w:rsidRPr="00C34362">
        <w:trPr>
          <w:gridAfter w:val="1"/>
          <w:wAfter w:w="1223" w:type="dxa"/>
          <w:trHeight w:val="144"/>
          <w:tblCellSpacing w:w="0" w:type="dxa"/>
        </w:trPr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804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«Мир вокруг 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меня»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.04.2026 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edc</w:t>
              </w:r>
            </w:hyperlink>
          </w:p>
        </w:tc>
      </w:tr>
      <w:tr w:rsidR="00B415EC" w:rsidRPr="00C34362">
        <w:trPr>
          <w:gridAfter w:val="1"/>
          <w:wAfter w:w="1223" w:type="dxa"/>
          <w:trHeight w:val="144"/>
          <w:tblCellSpacing w:w="0" w:type="dxa"/>
        </w:trPr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804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(столица, достопримечательности)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415EC" w:rsidRPr="00C34362">
        <w:trPr>
          <w:gridAfter w:val="1"/>
          <w:wAfter w:w="1223" w:type="dxa"/>
          <w:trHeight w:val="144"/>
          <w:tblCellSpacing w:w="0" w:type="dxa"/>
        </w:trPr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804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(интересные факты: традиционные угощения)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.04.2026 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/83513426</w:t>
              </w:r>
            </w:hyperlink>
          </w:p>
        </w:tc>
      </w:tr>
      <w:tr w:rsidR="00B415EC" w:rsidRPr="00C34362">
        <w:trPr>
          <w:gridAfter w:val="1"/>
          <w:wAfter w:w="1223" w:type="dxa"/>
          <w:trHeight w:val="144"/>
          <w:tblCellSpacing w:w="0" w:type="dxa"/>
        </w:trPr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804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страны 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изучаемого языка (столицы, 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достопримечательности: праздники)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22.04.2026 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/8351394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415EC" w:rsidRPr="00C34362">
        <w:trPr>
          <w:gridAfter w:val="1"/>
          <w:wAfter w:w="1223" w:type="dxa"/>
          <w:trHeight w:val="144"/>
          <w:tblCellSpacing w:w="0" w:type="dxa"/>
        </w:trPr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4804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страны изучаемого языка (столицы, основные достопримечательности, интересные факты, 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популярные сувениры)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.04.2026 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B415EC" w:rsidRPr="00C34362">
        <w:trPr>
          <w:gridAfter w:val="1"/>
          <w:wAfter w:w="1223" w:type="dxa"/>
          <w:trHeight w:val="144"/>
          <w:tblCellSpacing w:w="0" w:type="dxa"/>
        </w:trPr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804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 (произведения детского фольклора)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415EC" w:rsidRPr="00C34362">
        <w:trPr>
          <w:gridAfter w:val="1"/>
          <w:wAfter w:w="1223" w:type="dxa"/>
          <w:trHeight w:val="144"/>
          <w:tblCellSpacing w:w="0" w:type="dxa"/>
        </w:trPr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804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 (сказки)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04.05.2026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415EC" w:rsidRPr="00C34362">
        <w:trPr>
          <w:gridAfter w:val="1"/>
          <w:wAfter w:w="1223" w:type="dxa"/>
          <w:trHeight w:val="144"/>
          <w:tblCellSpacing w:w="0" w:type="dxa"/>
        </w:trPr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804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страны 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изучаемого языка (описание внешности литературных героев)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415EC" w:rsidRPr="00C34362">
        <w:trPr>
          <w:gridAfter w:val="1"/>
          <w:wAfter w:w="1223" w:type="dxa"/>
          <w:trHeight w:val="144"/>
          <w:tblCellSpacing w:w="0" w:type="dxa"/>
        </w:trPr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804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 (описание характера литературных героев)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B415EC">
        <w:trPr>
          <w:gridAfter w:val="1"/>
          <w:wAfter w:w="1223" w:type="dxa"/>
          <w:trHeight w:val="144"/>
          <w:tblCellSpacing w:w="0" w:type="dxa"/>
        </w:trPr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804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 (популярная еда в разных странах)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.05.2026 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</w:pPr>
          </w:p>
        </w:tc>
      </w:tr>
      <w:tr w:rsidR="00B415EC" w:rsidRPr="00C34362">
        <w:trPr>
          <w:gridAfter w:val="1"/>
          <w:wAfter w:w="1223" w:type="dxa"/>
          <w:trHeight w:val="144"/>
          <w:tblCellSpacing w:w="0" w:type="dxa"/>
        </w:trPr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804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страны изучаемого языка 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(праздники и традиции России)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B415EC" w:rsidRPr="00C34362">
        <w:trPr>
          <w:gridAfter w:val="1"/>
          <w:wAfter w:w="1223" w:type="dxa"/>
          <w:trHeight w:val="144"/>
          <w:tblCellSpacing w:w="0" w:type="dxa"/>
        </w:trPr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804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«Родная страна 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страны изучаемого языка»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.05.2026 </w:t>
            </w: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baa</w:t>
              </w:r>
            </w:hyperlink>
          </w:p>
        </w:tc>
      </w:tr>
      <w:tr w:rsidR="00B415EC" w:rsidRPr="00C34362">
        <w:trPr>
          <w:gridAfter w:val="1"/>
          <w:wAfter w:w="1223" w:type="dxa"/>
          <w:trHeight w:val="144"/>
          <w:tblCellSpacing w:w="0" w:type="dxa"/>
        </w:trPr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4804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«Родная страна и страны изучаемого языка»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</w:pP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baa</w:t>
              </w:r>
            </w:hyperlink>
          </w:p>
        </w:tc>
      </w:tr>
      <w:tr w:rsidR="00B415EC" w:rsidRPr="00C34362">
        <w:trPr>
          <w:gridAfter w:val="1"/>
          <w:wAfter w:w="1223" w:type="dxa"/>
          <w:trHeight w:val="144"/>
          <w:tblCellSpacing w:w="0" w:type="dxa"/>
        </w:trPr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804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страны 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изучаемого языка (праздники и традиции стран изучаемого языка)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</w:pPr>
          </w:p>
        </w:tc>
        <w:tc>
          <w:tcPr>
            <w:tcW w:w="2900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B415EC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333" w:type="dxa"/>
            <w:gridSpan w:val="2"/>
            <w:tcMar>
              <w:top w:w="50" w:type="dxa"/>
              <w:left w:w="100" w:type="dxa"/>
            </w:tcMar>
            <w:vAlign w:val="center"/>
          </w:tcPr>
          <w:p w:rsidR="00B415EC" w:rsidRDefault="00B415EC"/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</w:pPr>
          </w:p>
        </w:tc>
      </w:tr>
    </w:tbl>
    <w:p w:rsidR="00B415EC" w:rsidRDefault="00B415EC"/>
    <w:p w:rsidR="00B415EC" w:rsidRDefault="00B415EC"/>
    <w:p w:rsidR="00B415EC" w:rsidRDefault="009B7FCB">
      <w:r>
        <w:rPr>
          <w:rFonts w:ascii="Times New Roman" w:hAnsi="Times New Roman"/>
          <w:b/>
          <w:color w:val="000000"/>
          <w:sz w:val="28"/>
        </w:rPr>
        <w:t>4</w:t>
      </w:r>
      <w:r>
        <w:rPr>
          <w:rFonts w:ascii="Times New Roman" w:hAnsi="Times New Roman"/>
          <w:b/>
          <w:color w:val="000000"/>
          <w:sz w:val="28"/>
          <w:lang w:val="ru-RU"/>
        </w:rPr>
        <w:t>в</w:t>
      </w:r>
      <w:r>
        <w:rPr>
          <w:rFonts w:ascii="Times New Roman" w:hAnsi="Times New Roman"/>
          <w:b/>
          <w:color w:val="000000"/>
          <w:sz w:val="28"/>
        </w:rPr>
        <w:t xml:space="preserve"> КЛАСС</w:t>
      </w:r>
    </w:p>
    <w:tbl>
      <w:tblPr>
        <w:tblW w:w="12996" w:type="dxa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31"/>
        <w:gridCol w:w="3256"/>
        <w:gridCol w:w="950"/>
        <w:gridCol w:w="1843"/>
        <w:gridCol w:w="1912"/>
        <w:gridCol w:w="1427"/>
        <w:gridCol w:w="2877"/>
      </w:tblGrid>
      <w:tr w:rsidR="00B415EC">
        <w:trPr>
          <w:trHeight w:val="144"/>
          <w:tblCellSpacing w:w="0" w:type="dxa"/>
        </w:trPr>
        <w:tc>
          <w:tcPr>
            <w:tcW w:w="8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415EC" w:rsidRDefault="00B415EC">
            <w:pPr>
              <w:spacing w:after="0"/>
              <w:ind w:left="135"/>
            </w:pPr>
          </w:p>
        </w:tc>
        <w:tc>
          <w:tcPr>
            <w:tcW w:w="45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415EC" w:rsidRDefault="00B415E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</w:p>
        </w:tc>
        <w:tc>
          <w:tcPr>
            <w:tcW w:w="14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415EC" w:rsidRDefault="00B415EC">
            <w:pPr>
              <w:spacing w:after="0"/>
              <w:ind w:left="135"/>
            </w:pPr>
          </w:p>
        </w:tc>
        <w:tc>
          <w:tcPr>
            <w:tcW w:w="28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415EC" w:rsidRDefault="00B415EC">
            <w:pPr>
              <w:spacing w:after="0"/>
              <w:ind w:left="135"/>
            </w:pPr>
          </w:p>
        </w:tc>
      </w:tr>
      <w:tr w:rsidR="00B415EC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15EC" w:rsidRDefault="00B415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15EC" w:rsidRDefault="00B415EC"/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415EC" w:rsidRDefault="00B415EC">
            <w:pPr>
              <w:spacing w:after="0"/>
              <w:ind w:left="135"/>
            </w:pP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415EC" w:rsidRDefault="00B415EC">
            <w:pPr>
              <w:spacing w:after="0"/>
              <w:ind w:left="135"/>
            </w:pP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415EC" w:rsidRDefault="00B415E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15EC" w:rsidRDefault="00B415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15EC" w:rsidRDefault="00B415EC"/>
        </w:tc>
      </w:tr>
      <w:tr w:rsidR="00B415EC" w:rsidRPr="00C34362">
        <w:trPr>
          <w:trHeight w:val="144"/>
          <w:tblCellSpacing w:w="0" w:type="dxa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(члены семьи)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01.09.2025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832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(описание внешности)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.09.2025 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415EC">
        <w:trPr>
          <w:trHeight w:val="144"/>
          <w:tblCellSpacing w:w="0" w:type="dxa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(описание характера)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.09.2025 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</w:pP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Мой день рождения, подарки (идеи для подарков)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.09.2025 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Мой день рождения, подарки (где и как провести день рождения)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.09.2025 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Мой день рождения (приглашение друга на день рождения)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.09.2025 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еда (виды продуктов)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.09.2025 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еда (продукты в магазине)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.09.2025 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450330</w:t>
              </w:r>
            </w:hyperlink>
          </w:p>
        </w:tc>
      </w:tr>
      <w:tr w:rsidR="00B415EC">
        <w:trPr>
          <w:trHeight w:val="144"/>
          <w:tblCellSpacing w:w="0" w:type="dxa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любимая 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еда (правила поведения за столом)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.09.2025 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</w:pPr>
          </w:p>
        </w:tc>
      </w:tr>
      <w:tr w:rsidR="00B415EC">
        <w:trPr>
          <w:trHeight w:val="144"/>
          <w:tblCellSpacing w:w="0" w:type="dxa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еда (здоровое питание)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.10.2025 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</w:pP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(домашние обязанности)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.10.2025 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451258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(распорядок дня)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.10.2025 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(выходной день)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.10.2025 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bdc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«Мир моего "я"»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.10.2025 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451406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«Мир моего "я"»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.10.2025 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451406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Любимая игрушка, игра (выбираем подарок другу/однокласснику)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.10.2025 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451816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Мой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питомец (чем он 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питается?)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.11.2025 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 (описание)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.11.2025 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</w:hyperlink>
          </w:p>
        </w:tc>
      </w:tr>
      <w:tr w:rsidR="00B415EC">
        <w:trPr>
          <w:trHeight w:val="144"/>
          <w:tblCellSpacing w:w="0" w:type="dxa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занятия (мои увлечения)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.11.2025 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</w:pPr>
          </w:p>
        </w:tc>
      </w:tr>
      <w:tr w:rsidR="00B415EC">
        <w:trPr>
          <w:trHeight w:val="144"/>
          <w:tblCellSpacing w:w="0" w:type="dxa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Любимые занятия (увлечения моих одноклассников)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.11.2025 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</w:pPr>
          </w:p>
        </w:tc>
      </w:tr>
      <w:tr w:rsidR="00B415EC">
        <w:trPr>
          <w:trHeight w:val="144"/>
          <w:tblCellSpacing w:w="0" w:type="dxa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Любимые занятия (как я провёл день)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.11.2025 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</w:pP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Занятия спортом (виды спорта)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.11.2025 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Любимая сказка/история/рассказ (описание любимой сказки)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.11.2025 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Любимая сказка/история/рассказ (чему нас учат сказки)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01</w:t>
            </w:r>
            <w:r>
              <w:rPr>
                <w:rFonts w:ascii="Times New Roman" w:hAnsi="Times New Roman"/>
                <w:color w:val="000000"/>
                <w:sz w:val="24"/>
              </w:rPr>
              <w:t>.1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.2025 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Любимый сказка (описание персонажей)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.12.2025 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Выходной день (занятия в свободное время)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.12.2025 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Выходной день (планы на выходной день)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.12.2025 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Выходной день (куда можно сходить)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.12.2025 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с семьей (куда поехать на каникулы)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.12.2025 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Каникулы (каким спортом можно 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заняться)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.12.2025 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452108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«Мир моих увлечений»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.12.2025 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45327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«Мир моих увлечений»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.12.2025 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45327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Моя комната (что есть в моей комнате)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12.01.2026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453422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дом (местоположение)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.01.2026 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 (мой школьный 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день)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.01.2026 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415EC">
        <w:trPr>
          <w:trHeight w:val="144"/>
          <w:tblCellSpacing w:w="0" w:type="dxa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Моя школа (кем мечтают стать мои одноклассники)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.01.2026 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</w:pP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Моя школа (любимые учебные предметы)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.01.2026 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ffec</w:t>
              </w:r>
            </w:hyperlink>
          </w:p>
        </w:tc>
      </w:tr>
      <w:tr w:rsidR="00B415EC">
        <w:trPr>
          <w:trHeight w:val="144"/>
          <w:tblCellSpacing w:w="0" w:type="dxa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Моя школа (проводим время с одноклассниками)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.01.2026 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</w:pP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друзья (описание внешности)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02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.2026 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/8351026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Мои друзья (описание характера, увлечений)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.02.2026 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малая родина (город/ село). </w:t>
            </w:r>
            <w:r>
              <w:rPr>
                <w:rFonts w:ascii="Times New Roman" w:hAnsi="Times New Roman"/>
                <w:color w:val="000000"/>
                <w:sz w:val="24"/>
              </w:rPr>
              <w:t>(профессии)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.02.2026 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/83512080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Моя малая родина (места для отдыха)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.02.2026 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малая родина (праздники)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.02.2026 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/8351230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Путешествия (собираемся в дорогу)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.02.2026 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/83512472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Путешествия (идеи для семейного отдыха)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.02.2026 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/83512648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Дикие животные (животные в 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зоопарке/заповеднике)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02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.2026 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Дикие и домашние животные (интересные факты)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.03.2026 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/83511568</w:t>
              </w:r>
            </w:hyperlink>
          </w:p>
        </w:tc>
      </w:tr>
      <w:tr w:rsidR="00B415EC">
        <w:trPr>
          <w:trHeight w:val="144"/>
          <w:tblCellSpacing w:w="0" w:type="dxa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Дикие животные (места их обитания)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.03.2026 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</w:pPr>
          </w:p>
        </w:tc>
      </w:tr>
      <w:tr w:rsidR="00B415EC">
        <w:trPr>
          <w:trHeight w:val="144"/>
          <w:tblCellSpacing w:w="0" w:type="dxa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Дикие и домашние животные (чем они питаются)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.03.2026 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</w:pP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Погода в разных частях мира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.03.2026 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/8351109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года (месяцы)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.03.2026 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Покупки (поход в магазин: продукты, книги)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.03.2026 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Покупки (поход в магазин с семьей: одежда, обувь)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06.04.2026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«Мир вокруг меня» / Всероссийская проверочная работа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</w:rPr>
              <w:t>.04.2026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edc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«Мир вокруг меня»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.04.2026 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edc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(столица, достопримечательности)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.04.2026 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(интересные факты: традиционные угощения)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.04.2026 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/83513426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страны изучаемого языка (столицы, 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достопримечательности: праздники)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.04.2026 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/8351394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страны изучаемого языка (столицы, основные достопримечательности, интересные факты, 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популярные сувениры)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.04.2026 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 (произведения детского фольклора)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04.05.2026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 (сказки)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.05.2026 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страны 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изучаемого языка (описание внешности литературных героев)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.05.2026 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страны изучаемого языка (описание характера литературных 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героев)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.05.2026 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B415EC">
        <w:trPr>
          <w:trHeight w:val="144"/>
          <w:tblCellSpacing w:w="0" w:type="dxa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 (популярная еда в разных странах)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.05.2026 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</w:pP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«Родная страна и страны 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изучаемого языка»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.05.2026 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страны изучаемого языка 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baa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«Родная страна и страны изучаемого языка»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baa</w:t>
              </w:r>
            </w:hyperlink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страны изучаемого языка (праздники и 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стран изучаемого языка)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415EC" w:rsidRDefault="00B415EC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3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B415EC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135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15EC" w:rsidRDefault="00B415EC"/>
        </w:tc>
      </w:tr>
    </w:tbl>
    <w:p w:rsidR="00B415EC" w:rsidRDefault="00B415EC">
      <w:pPr>
        <w:sectPr w:rsidR="00B415EC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17"/>
    <w:p w:rsidR="00B415EC" w:rsidRPr="00C34362" w:rsidRDefault="009B7FCB">
      <w:pPr>
        <w:spacing w:before="199" w:after="199" w:line="336" w:lineRule="auto"/>
        <w:ind w:left="120"/>
        <w:rPr>
          <w:lang w:val="ru-RU"/>
        </w:rPr>
      </w:pPr>
      <w:r w:rsidRPr="00C3436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ПРОВЕРЯЕМЫЕ ТРЕБОВАНИЯ К РЕЗУЛЬТАТАМ ОСВОЕНИЯ ОСНОВНОЙ </w:t>
      </w:r>
    </w:p>
    <w:p w:rsidR="00B415EC" w:rsidRDefault="009B7FCB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ОБРАЗОВАТЕЛЬНОЙ ПРОГРАММЫ </w:t>
      </w:r>
    </w:p>
    <w:p w:rsidR="00B415EC" w:rsidRDefault="00B415EC">
      <w:pPr>
        <w:spacing w:after="0"/>
        <w:ind w:left="120"/>
      </w:pPr>
    </w:p>
    <w:p w:rsidR="00B415EC" w:rsidRDefault="009B7FCB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0" w:type="auto"/>
        <w:tblCellSpacing w:w="0" w:type="dxa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3"/>
        <w:gridCol w:w="7389"/>
      </w:tblGrid>
      <w:tr w:rsidR="00B415EC" w:rsidRPr="00C34362">
        <w:trPr>
          <w:trHeight w:val="144"/>
          <w:tblCellSpacing w:w="0" w:type="dxa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272"/>
              <w:rPr>
                <w:lang w:val="ru-RU"/>
              </w:rPr>
            </w:pPr>
            <w:r w:rsidRPr="00C3436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B415EC">
        <w:trPr>
          <w:trHeight w:val="144"/>
          <w:tblCellSpacing w:w="0" w:type="dxa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Коммуникативные умения</w:t>
            </w:r>
          </w:p>
        </w:tc>
      </w:tr>
      <w:tr w:rsidR="00B415EC">
        <w:trPr>
          <w:trHeight w:val="144"/>
          <w:tblCellSpacing w:w="0" w:type="dxa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1.1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B415EC">
        <w:trPr>
          <w:trHeight w:val="144"/>
          <w:tblCellSpacing w:w="0" w:type="dxa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речь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1.1.1.1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Вести диалог этикетного характера в стандартных ситуациях неофициального общения, используя вербальные и (или) зрительные опоры, с соблюдением норм речевого этикета, принятого в стране (странах) изучаемого языка (не менее 3 реплик со стороны каждого собесе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дника)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1.1.1.2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Вести диалог-расспрос в стандартных ситуациях неофициального общения, используя вербальные и (или) зрительные опоры, с соблюдением норм речевого этикета, принятого в стране (странах) изучаемого языка (не менее 3 реплик со стороны каждого 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собеседника)</w:t>
            </w:r>
          </w:p>
        </w:tc>
      </w:tr>
      <w:tr w:rsidR="00B415EC">
        <w:trPr>
          <w:trHeight w:val="144"/>
          <w:tblCellSpacing w:w="0" w:type="dxa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Монологическая речь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1.1.2.1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устные монологические высказывания объёмом не менее 3 фраз в рамках изучаемой тематики с использованием картинок, фотографий и (или) ключевых слова, вопросов</w:t>
            </w:r>
          </w:p>
        </w:tc>
      </w:tr>
      <w:tr w:rsidR="00B415EC">
        <w:trPr>
          <w:trHeight w:val="144"/>
          <w:tblCellSpacing w:w="0" w:type="dxa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1.2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Аудирование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Воспринимать на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слух и понимать речь учителя и других обучающихся, вербально (невербально) реагировать на услышанное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Воспринимать на слух и понимать основное содержание учебных текстов, построенных на изученном языковом материале, используя зрительные опоры и 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языковую догадку (время звучания текста (текстов) для аудирования – до 40 секунд)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1.2.3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Воспринимать на слух и понимать запрашиваемую информацию фактического характера в учебных текстах, построенных на изученном языковом материале, используя зрительные 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опоры и языковую догадку (время звучания текста (текстов) для аудирования – до 40 секунд)</w:t>
            </w:r>
          </w:p>
        </w:tc>
      </w:tr>
      <w:tr w:rsidR="00B415EC">
        <w:trPr>
          <w:trHeight w:val="144"/>
          <w:tblCellSpacing w:w="0" w:type="dxa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1.3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 чтение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Читать вслух учебные тексты объёмом до 60 слов, построенные на изученном языковом материале, с соблюдением правил чтения и соответствующе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й интонацией, демонстрируя понимание прочитанного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Читать про себя и понимать основное содержание учебных текстов, построенных на изученном языковом материале, используя зрительные опоры и языковую догадку (объём текста для чтения – до 80 слов)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1.3.3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Читать про себя и понимать запрашиваемую информацию в учебных текстах, построенных на изученном языковом материале, используя зрительные опоры и языковую догадку (объём текста для чтения – до 80 слов)</w:t>
            </w:r>
          </w:p>
        </w:tc>
      </w:tr>
      <w:tr w:rsidR="00B415EC">
        <w:trPr>
          <w:trHeight w:val="144"/>
          <w:tblCellSpacing w:w="0" w:type="dxa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1.4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Письмо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Заполнять простые формуляры, с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ообщая о себе основные сведения, в соответствии с нормами, принятыми в стране (странах) изучаемого языка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Писать с использованием образца короткие поздравления с праздниками (с днём рождения, Новым годом)</w:t>
            </w:r>
          </w:p>
        </w:tc>
      </w:tr>
      <w:tr w:rsidR="00B415EC">
        <w:trPr>
          <w:trHeight w:val="144"/>
          <w:tblCellSpacing w:w="0" w:type="dxa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Языковые знания и навыки</w:t>
            </w:r>
          </w:p>
        </w:tc>
      </w:tr>
      <w:tr w:rsidR="00B415EC">
        <w:trPr>
          <w:trHeight w:val="144"/>
          <w:tblCellSpacing w:w="0" w:type="dxa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2.1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сторона речи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Знать буквы алфавита английского языка в правильной последовательности и фонетически корректно их озвучивать 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правила чтения гласных в открытом и закрытом слоге в односложных словах, вычленять некоторые звуко-буквенные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сочетания при анализе знакомых слов; озвучивать транскрипционные знаки, отличать их от букв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2.1.3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Читать новые слова согласно основным правилам чтения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2.1.4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Различать на слух и правильно произносить слова и фразы 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(предложения) с соблюдением их ритмико-интонационных особенностей </w:t>
            </w:r>
          </w:p>
        </w:tc>
      </w:tr>
      <w:tr w:rsidR="00B415EC">
        <w:trPr>
          <w:trHeight w:val="144"/>
          <w:tblCellSpacing w:w="0" w:type="dxa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Графика, орфография и пунктуация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 корректно воспроизводить буквы английского алфавита (полупечатное написание б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укв, буквосочетаний, слов)</w:t>
            </w:r>
          </w:p>
        </w:tc>
      </w:tr>
      <w:tr w:rsidR="00B415EC">
        <w:trPr>
          <w:trHeight w:val="144"/>
          <w:tblCellSpacing w:w="0" w:type="dxa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 писать изученные слова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2.2.3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Заполнять пропуски словами; дописывать предложения 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2.2.4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Правильно расставлять знаки препинания (точка, вопросительный и восклицательный знаки в конце предложения) и использовать 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знак апострофа в сокращённых формах глагола-связки, вспомогательного и модального глаголов</w:t>
            </w:r>
          </w:p>
        </w:tc>
      </w:tr>
      <w:tr w:rsidR="00B415EC">
        <w:trPr>
          <w:trHeight w:val="144"/>
          <w:tblCellSpacing w:w="0" w:type="dxa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2.3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правильно употреблять в устной и письменной речи не менее 200 лексических единиц (слов, словосочетаний, речевых 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клише), обслуживающих ситуации общения в рамках тематики, предусмотренной на первом году обучения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языковую догадку в распознавании интернациональных слов</w:t>
            </w:r>
          </w:p>
        </w:tc>
      </w:tr>
      <w:tr w:rsidR="00B415EC">
        <w:trPr>
          <w:trHeight w:val="144"/>
          <w:tblCellSpacing w:w="0" w:type="dxa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2.4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Грамматическая сторона речи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письменной речи основные коммуникативные типы предложений: повествовательные (утвердительные, отрицательные), вопросительные (общий, специальный вопросы), побудительные (в утвердительной форме)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н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ераспространённые и распространённые простые предложения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предложения с начальным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предложения с начальным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There</w:t>
            </w:r>
            <w:r w:rsidRPr="00C343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+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C343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</w:t>
            </w:r>
            <w:r>
              <w:rPr>
                <w:rFonts w:ascii="Times New Roman" w:hAnsi="Times New Roman"/>
                <w:color w:val="000000"/>
                <w:sz w:val="24"/>
              </w:rPr>
              <w:t>Present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Si</w:t>
            </w:r>
            <w:r>
              <w:rPr>
                <w:rFonts w:ascii="Times New Roman" w:hAnsi="Times New Roman"/>
                <w:color w:val="000000"/>
                <w:sz w:val="24"/>
              </w:rPr>
              <w:t>mple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предложения с простым глагольным сказуемым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He</w:t>
            </w:r>
            <w:r w:rsidRPr="00C343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speaks</w:t>
            </w:r>
            <w:r w:rsidRPr="00C343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English</w:t>
            </w:r>
            <w:r w:rsidRPr="00C343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.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B415EC">
        <w:trPr>
          <w:trHeight w:val="144"/>
          <w:tblCellSpacing w:w="0" w:type="dxa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both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предложения с составным глагольным сказуемым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C343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want</w:t>
            </w:r>
            <w:r w:rsidRPr="00C343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C343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dance</w:t>
            </w:r>
            <w:r w:rsidRPr="00C343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She can skate well.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B415EC">
        <w:trPr>
          <w:trHeight w:val="144"/>
          <w:tblCellSpacing w:w="0" w:type="dxa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2.4.7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both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предложения с глаголом-связкой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C343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</w:t>
            </w:r>
            <w:r>
              <w:rPr>
                <w:rFonts w:ascii="Times New Roman" w:hAnsi="Times New Roman"/>
                <w:color w:val="000000"/>
                <w:sz w:val="24"/>
              </w:rPr>
              <w:t>Present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Simple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составе таких фраз, как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C343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</w:t>
            </w:r>
            <w:r w:rsidRPr="00C343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Dima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C343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</w:t>
            </w:r>
            <w:r w:rsidRPr="00C343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eight</w:t>
            </w:r>
            <w:r w:rsidRPr="00C343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 fine. I’m sorry. It’s … Is it? What’s …?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2.4.8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Распознав</w:t>
            </w:r>
            <w:r w:rsidRPr="00C34362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ать и употреблять в устной и письменной речи предложения с краткими глагольными формами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2.4.9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повелительное наклонение: побудительные предложения в утвердительной форме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Come</w:t>
            </w:r>
            <w:r w:rsidRPr="00C343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</w:t>
            </w:r>
            <w:r w:rsidRPr="00C343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please</w:t>
            </w:r>
            <w:r w:rsidRPr="00C343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.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2.4.10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настоящее простое время (</w:t>
            </w:r>
            <w:r>
              <w:rPr>
                <w:rFonts w:ascii="Times New Roman" w:hAnsi="Times New Roman"/>
                <w:color w:val="000000"/>
                <w:sz w:val="24"/>
              </w:rPr>
              <w:t>Present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Simple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) в повествовательных (утвердительных и отрицательных) и вопросительных (общий и специальный вопросы) предложениях</w:t>
            </w:r>
          </w:p>
        </w:tc>
      </w:tr>
      <w:tr w:rsidR="00B415EC">
        <w:trPr>
          <w:trHeight w:val="144"/>
          <w:tblCellSpacing w:w="0" w:type="dxa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2.4.11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both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й и письменной речи глагольную конструкцию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have</w:t>
            </w:r>
            <w:r w:rsidRPr="00C343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got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C343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ve</w:t>
            </w:r>
            <w:r w:rsidRPr="00C343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got</w:t>
            </w:r>
            <w:r w:rsidRPr="00C343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…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Have you got…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2.4.12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модальный глагол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can</w:t>
            </w:r>
            <w:r w:rsidRPr="00C343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can</w:t>
            </w:r>
            <w:r w:rsidRPr="00C343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для выражения умения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C343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can</w:t>
            </w:r>
            <w:r w:rsidRPr="00C343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ride</w:t>
            </w:r>
            <w:r w:rsidRPr="00C343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C343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bike</w:t>
            </w:r>
            <w:r w:rsidRPr="00C343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.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) и отсутствия умения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C343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can</w:t>
            </w:r>
            <w:r w:rsidRPr="00C343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</w:t>
            </w:r>
            <w:r w:rsidRPr="00C343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ride</w:t>
            </w:r>
            <w:r w:rsidRPr="00C343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C343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bike</w:t>
            </w:r>
            <w:r w:rsidRPr="00C343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.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);</w:t>
            </w:r>
            <w:r w:rsidRPr="00C343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can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для получения разрешения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Can</w:t>
            </w:r>
            <w:r w:rsidRPr="00C343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C343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go</w:t>
            </w:r>
            <w:r w:rsidRPr="00C343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out</w:t>
            </w:r>
            <w:r w:rsidRPr="00C343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?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2.4.13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определённый, неопределённый и нулевой артикли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именами существительными (наиболее распространённые случаи)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2.4.14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письменной речи существительные во множественном числе, образованные по правилу, и исключения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C343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pen</w:t>
            </w:r>
            <w:r w:rsidRPr="00C343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pens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C343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man</w:t>
            </w:r>
            <w:r w:rsidRPr="00C343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men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2.4.15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личные и притяжательные местоимения 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2.4.16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ть в устной и письменной речи указательные местоимения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this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these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2.4.17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количественные числительные (1 – 12)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2.4.18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вопросительные слова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hat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where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</w:t>
            </w:r>
            <w:r w:rsidRPr="00C343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many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2.4.19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предлоги места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on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near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under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2.4.20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союзы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and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but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 однородных членах</w:t>
            </w:r>
          </w:p>
        </w:tc>
      </w:tr>
      <w:tr w:rsidR="00B415EC">
        <w:trPr>
          <w:trHeight w:val="144"/>
          <w:tblCellSpacing w:w="0" w:type="dxa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Социокультурные знания и </w:t>
            </w:r>
            <w:r>
              <w:rPr>
                <w:rFonts w:ascii="Times New Roman" w:hAnsi="Times New Roman"/>
                <w:color w:val="000000"/>
                <w:sz w:val="24"/>
              </w:rPr>
              <w:t>умения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Владеть отдельными социокультурными элементами речевого поведенческого этикета, принятыми в англоязычной среде, в некоторых ситуациях общения: приветствие, прощание, знакомство, выражение благодарности, извинение, поздравление с днём рождения, 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Новым годом, Рождеством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Знать названия родной страны и страны (стран) изучаемого языка и их столиц</w:t>
            </w:r>
          </w:p>
        </w:tc>
      </w:tr>
    </w:tbl>
    <w:p w:rsidR="00B415EC" w:rsidRPr="00C34362" w:rsidRDefault="00B415EC">
      <w:pPr>
        <w:spacing w:after="0"/>
        <w:ind w:left="120"/>
        <w:rPr>
          <w:lang w:val="ru-RU"/>
        </w:rPr>
      </w:pPr>
    </w:p>
    <w:p w:rsidR="00B415EC" w:rsidRDefault="009B7FCB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W w:w="0" w:type="auto"/>
        <w:tblCellSpacing w:w="0" w:type="dxa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3"/>
        <w:gridCol w:w="7389"/>
      </w:tblGrid>
      <w:tr w:rsidR="00B415EC" w:rsidRPr="00C34362">
        <w:trPr>
          <w:trHeight w:val="144"/>
          <w:tblCellSpacing w:w="0" w:type="dxa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272"/>
              <w:rPr>
                <w:lang w:val="ru-RU"/>
              </w:rPr>
            </w:pPr>
            <w:r w:rsidRPr="00C3436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B415EC">
        <w:trPr>
          <w:trHeight w:val="144"/>
          <w:tblCellSpacing w:w="0" w:type="dxa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Коммуникативные умения</w:t>
            </w:r>
          </w:p>
        </w:tc>
      </w:tr>
      <w:tr w:rsidR="00B415EC">
        <w:trPr>
          <w:trHeight w:val="144"/>
          <w:tblCellSpacing w:w="0" w:type="dxa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1.1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B415EC">
        <w:trPr>
          <w:trHeight w:val="144"/>
          <w:tblCellSpacing w:w="0" w:type="dxa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речь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1.1.1.1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Вести диалог этикетного характера в стандартных ситуациях неофициального общения с вербальными и (или) зрительными опорами с соблюдением правил речевого этикета, принятых в стране (с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транах) изучаемого языка в рамках изучаемой тематики (не менее 4 реплик со стороны каждого собеседника)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1.1.1.2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Вести диалог-расспрос в стандартных ситуациях неофициального общения с вербальными и (или) зрительными опорами с соблюдением правил речевого 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этикета, принятых в стране (странах) изучаемого языка в рамках изучаемой тематики (не менее 4 реплик со стороны каждого собеседника)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1.1.1.3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Вести диалог-побуждение на основе вербальных и (или) зрительных опор с соблюдением правил речевого этикета, принят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ых в стране (странах) изучаемого языка (не менее 4 реплик со стороны каждого собеседника)</w:t>
            </w:r>
          </w:p>
        </w:tc>
      </w:tr>
      <w:tr w:rsidR="00B415EC">
        <w:trPr>
          <w:trHeight w:val="144"/>
          <w:tblCellSpacing w:w="0" w:type="dxa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1.1.2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Монологическая речь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1.1.2.1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устное связное монологическое высказывание-описание с вербальными и (или) зрительными опорами в рамках изучаемой тематик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и (объёмом не менее 4 фраз)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1.1.2.2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устное связное монологическое высказывание-повествование (рассказ) с вербальными и (или) зрительными опорами в рамках изучаемой тематики (объёмом не менее 4 фраз)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1.1.2.3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Передавать основное содержание 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прочитанного текста с вербальными и (или) зрительными опорами (объём монологического высказывания – не менее 4 фраз)</w:t>
            </w:r>
          </w:p>
        </w:tc>
      </w:tr>
      <w:tr w:rsidR="00B415EC">
        <w:trPr>
          <w:trHeight w:val="144"/>
          <w:tblCellSpacing w:w="0" w:type="dxa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1.2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Аудирование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Воспринимать на слух и понимать речь учителя и других обучающихся, вербально (невербально) реагировать на услышанно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е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Воспринимать на слух и понимать основное содержание учебных текстов, построенных на изученном языковом материале, со зрительной опорой и с использованием языковой, в том числе контекстуальной, догадки (время звучания текста (текстов) для аудирован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ия – до 1 минуты)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1.2.3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Воспринимать на слух и понимать запрашиваемую информацию фактического характера в учебных текстах, построенных на изученном языковом материале, со зрительной опорой и с использованием языковой, в том числе контекстуальной, догадки 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(время звучания текста (текстов) для аудирования – до 1 минуты)</w:t>
            </w:r>
          </w:p>
        </w:tc>
      </w:tr>
      <w:tr w:rsidR="00B415EC">
        <w:trPr>
          <w:trHeight w:val="144"/>
          <w:tblCellSpacing w:w="0" w:type="dxa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1.3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 чтение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Читать вслух учебные тексты объёмом до 70 слов, построенные на изученном языковом материале, с соблюдением правил чтения и соответствующей интонацией, демонстрируя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понимание прочитанного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Читать про себя и понимать запрашиваемую информацию в учебных текстах, содержащих отдельные незнакомые слова, со зрительной опорой и без опоры, а также с использованием языковой, в том числе контекстуальной, догадки (объём те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кста (текстов) для чтения – до 130 слов)</w:t>
            </w:r>
          </w:p>
        </w:tc>
      </w:tr>
      <w:tr w:rsidR="00B415EC">
        <w:trPr>
          <w:trHeight w:val="144"/>
          <w:tblCellSpacing w:w="0" w:type="dxa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1.4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Письмо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Заполнять анкеты и формуляры с указанием личной информации: имя, фамилия, возраст, страна проживания, любимые занятия и 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другое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1.4.2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Писать с использованием образца поздравления с праздниками (с 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днём рождения, Новым годом, Рождеством) с выражением пожеланий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Создавать подписи к иллюстрациям с пояснением, что на них изображено </w:t>
            </w:r>
          </w:p>
        </w:tc>
      </w:tr>
      <w:tr w:rsidR="00B415EC">
        <w:trPr>
          <w:trHeight w:val="144"/>
          <w:tblCellSpacing w:w="0" w:type="dxa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Языковые знания и навыки</w:t>
            </w:r>
          </w:p>
        </w:tc>
      </w:tr>
      <w:tr w:rsidR="00B415EC">
        <w:trPr>
          <w:trHeight w:val="144"/>
          <w:tblCellSpacing w:w="0" w:type="dxa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2.1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чтения гласных в третьем типе слога (гласная +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правила чтения сложных сочетаний букв (например, 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tion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, 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ight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) в односложных, двусложных и многосложных словах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international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night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2.1.3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Читать новые слова согласно ос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новным правилам чтения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2.1.4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Различать на слух и правильно произносить слова и фразы (предложения) с соблюдением их ритмико-интонационных особенностей </w:t>
            </w:r>
          </w:p>
        </w:tc>
      </w:tr>
      <w:tr w:rsidR="00B415EC">
        <w:trPr>
          <w:trHeight w:val="144"/>
          <w:tblCellSpacing w:w="0" w:type="dxa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2.2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Графика, орфография и пунктуация</w:t>
            </w:r>
          </w:p>
        </w:tc>
      </w:tr>
      <w:tr w:rsidR="00B415EC">
        <w:trPr>
          <w:trHeight w:val="144"/>
          <w:tblCellSpacing w:w="0" w:type="dxa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 писать изученные слова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Правильно 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расставлять знаки препинания (точку, вопросительный и восклицательный знаки в конце предложения, апостроф)</w:t>
            </w:r>
          </w:p>
        </w:tc>
      </w:tr>
      <w:tr w:rsidR="00B415EC">
        <w:trPr>
          <w:trHeight w:val="144"/>
          <w:tblCellSpacing w:w="0" w:type="dxa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2.3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не менее 350 лексических единиц (слов, словосочетаний, реч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евых клише), включая 200 лексических единиц, освоенных на первом году обучения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образовывать родственные слова, образованные с использованием одного из основных способов словообразования – аффиксации (суффиксы числительных 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teen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, 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ty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образовывать родственные слова, образованные с использованием одного из основных способов словообразования – словосложения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football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snowman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</w:t>
            </w:r>
          </w:p>
        </w:tc>
      </w:tr>
      <w:tr w:rsidR="00B415EC">
        <w:trPr>
          <w:trHeight w:val="144"/>
          <w:tblCellSpacing w:w="0" w:type="dxa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2.4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Грамматическая сторона речи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ной речи побудительные предложения в отрицательной форме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Don</w:t>
            </w:r>
            <w:r w:rsidRPr="00C343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</w:t>
            </w:r>
            <w:r w:rsidRPr="00C343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talk</w:t>
            </w:r>
            <w:r w:rsidRPr="00C343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please</w:t>
            </w:r>
            <w:r w:rsidRPr="00C343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.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B415EC">
        <w:trPr>
          <w:trHeight w:val="144"/>
          <w:tblCellSpacing w:w="0" w:type="dxa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2.4.2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предложения с начальным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There + to be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Past Simple Tense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There was a bridge across the river. There were mountains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in the south.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правильные и неправильные глаголы в </w:t>
            </w:r>
            <w:r>
              <w:rPr>
                <w:rFonts w:ascii="Times New Roman" w:hAnsi="Times New Roman"/>
                <w:color w:val="000000"/>
                <w:sz w:val="24"/>
              </w:rPr>
              <w:t>Past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Simple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повествовательных (утвердительных и отрицательных) и вопросительных (общий и специальный вопросы) предложениях</w:t>
            </w:r>
          </w:p>
        </w:tc>
      </w:tr>
      <w:tr w:rsidR="00B415EC">
        <w:trPr>
          <w:trHeight w:val="144"/>
          <w:tblCellSpacing w:w="0" w:type="dxa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12" w:lineRule="auto"/>
              <w:ind w:left="365"/>
              <w:jc w:val="both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конструкцию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I’d like to...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конструкции с глаголами на 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ing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C343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like</w:t>
            </w:r>
            <w:r w:rsidRPr="00C343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enjoy</w:t>
            </w:r>
            <w:r w:rsidRPr="00C343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doing</w:t>
            </w:r>
            <w:r w:rsidRPr="00C343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smth</w:t>
            </w:r>
            <w:r w:rsidRPr="00C343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й речи существительные в притяжательном падеже (</w:t>
            </w:r>
            <w:r>
              <w:rPr>
                <w:rFonts w:ascii="Times New Roman" w:hAnsi="Times New Roman"/>
                <w:color w:val="000000"/>
                <w:sz w:val="24"/>
              </w:rPr>
              <w:t>Possessive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Case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слова, выражающие количество с исчисляемыми и неисчисляемыми существительными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much</w:t>
            </w:r>
            <w:r w:rsidRPr="00C343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/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many</w:t>
            </w:r>
            <w:r w:rsidRPr="00C343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/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C343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lot</w:t>
            </w:r>
            <w:r w:rsidRPr="00C343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of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2.4.8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наречия частотности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usually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often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2.4.9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личные местоимения в объектном падеже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2.4.10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указат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ельные местоимения </w:t>
            </w:r>
            <w:r>
              <w:rPr>
                <w:rFonts w:ascii="Times New Roman" w:hAnsi="Times New Roman"/>
                <w:color w:val="000000"/>
                <w:sz w:val="24"/>
              </w:rPr>
              <w:t>that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color w:val="000000"/>
                <w:sz w:val="24"/>
              </w:rPr>
              <w:t>those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2.4.11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неопределённые местоимения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some</w:t>
            </w:r>
            <w:r w:rsidRPr="00C343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any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в повествовательных и вопросительных предложениях 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2.4.12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количественные числительные (13 – 100) и порядковые числительные (1 – 30)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2.4.13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вопросительные слова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when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whose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why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2.4.14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предлог направления 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движения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</w:t>
            </w:r>
            <w:r w:rsidRPr="00C343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went</w:t>
            </w:r>
            <w:r w:rsidRPr="00C343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C343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Moscow</w:t>
            </w:r>
            <w:r w:rsidRPr="00C343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last</w:t>
            </w:r>
            <w:r w:rsidRPr="00C343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year</w:t>
            </w:r>
            <w:r w:rsidRPr="00C343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.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2.4.15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предлоги места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next</w:t>
            </w:r>
            <w:r w:rsidRPr="00C343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</w:t>
            </w:r>
            <w:r w:rsidRPr="00C343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front</w:t>
            </w:r>
            <w:r w:rsidRPr="00C343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of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behind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2.4.16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предлоги времени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at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on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выражениях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at</w:t>
            </w:r>
            <w:r w:rsidRPr="00C343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C343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4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</w:t>
            </w:r>
            <w:r w:rsidRPr="00C343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clock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</w:t>
            </w:r>
            <w:r w:rsidRPr="00C343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</w:t>
            </w:r>
            <w:r w:rsidRPr="00C343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morning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on</w:t>
            </w:r>
            <w:r w:rsidRPr="00C343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Monday</w:t>
            </w:r>
          </w:p>
        </w:tc>
      </w:tr>
      <w:tr w:rsidR="00B415EC">
        <w:trPr>
          <w:trHeight w:val="144"/>
          <w:tblCellSpacing w:w="0" w:type="dxa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Социокультурные знания и умения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Владеть социокультурными элементами речевого поведенческого этикета, принятыми в англоязычной среде, в некоторых ситуациях общения (приветствие, прощание, знакомство, просьба, 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выражение благодарности, извинение, поздравление с днём рождения, Новым годом, Рождеством)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Кратко представлять свою страну и страну (страны) изучаемого языка на английском языке</w:t>
            </w:r>
          </w:p>
        </w:tc>
      </w:tr>
    </w:tbl>
    <w:p w:rsidR="00B415EC" w:rsidRPr="00C34362" w:rsidRDefault="00B415EC">
      <w:pPr>
        <w:spacing w:after="0"/>
        <w:ind w:left="120"/>
        <w:rPr>
          <w:lang w:val="ru-RU"/>
        </w:rPr>
      </w:pPr>
    </w:p>
    <w:p w:rsidR="00B415EC" w:rsidRDefault="009B7FCB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W w:w="0" w:type="auto"/>
        <w:tblCellSpacing w:w="0" w:type="dxa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3"/>
        <w:gridCol w:w="7389"/>
      </w:tblGrid>
      <w:tr w:rsidR="00B415EC" w:rsidRPr="00C34362">
        <w:trPr>
          <w:trHeight w:val="144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/>
              <w:ind w:left="272"/>
              <w:rPr>
                <w:lang w:val="ru-RU"/>
              </w:rPr>
            </w:pPr>
            <w:r w:rsidRPr="00C3436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B415EC">
        <w:trPr>
          <w:trHeight w:val="144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Коммуникативные умения</w:t>
            </w:r>
          </w:p>
        </w:tc>
      </w:tr>
      <w:tr w:rsidR="00B415EC">
        <w:trPr>
          <w:trHeight w:val="144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B415EC">
        <w:trPr>
          <w:trHeight w:val="144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речь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Вести диалог этикетного характера на основе вербальных и (или) 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зрительных опор с соблюдением правил речевого этикета, принятых в стране (странах) изучаемого языка (не менее 4 – 5 реплик со стороны каждого собеседника)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Вести диалог-расспрос на основе вербальных и (или) зрительных опор с соблюдением правил рече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вого этикета, принятых в стране (странах) изучаемого языка (не менее 4 – 5 реплик со стороны каждого собеседника)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Вести диалог-побуждение на основе вербальных и (или) зрительных опор с соблюдением правил речевого этикета, принятых в стране (страна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х) изучаемого языка (не менее 4 – 5 реплик со стороны каждого собеседника)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1.1.1.4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Вести диалог – разговор по телефону с использованием картинки, фотографии и (или) ключевых слов в стандартных ситуациях неофициального общения с соблюдением норм речевого э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тикета в объёме не менее 4 – 5 реплик со стороны каждого собеседника</w:t>
            </w:r>
          </w:p>
        </w:tc>
      </w:tr>
      <w:tr w:rsidR="00B415EC">
        <w:trPr>
          <w:trHeight w:val="144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Монологическая речь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1.1.2.1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Создавать устные связные монологические высказывания (описание, рассуждение; повествование (сообщение) с вербальными и (или) зрительными опорами в 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рамках тематического содержания речи для 4 класса (объём монологического высказывания – не менее 4 – 5 фраз)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устные связные монологические высказывания по образцу; выражать своё отношение к предмету речи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Передавать основное соде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ржание прочитанного текста с вербальными и (или) зрительными опорами в объёме не менее 4 – 5 фраз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1.1.2.4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Представлять результаты выполненной проектной работы, в том числе подбирая иллюстративный материал (рисунки, фото) к тексту выступления, в объёме не 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менее 4 – 5 фраз</w:t>
            </w:r>
          </w:p>
        </w:tc>
      </w:tr>
      <w:tr w:rsidR="00B415EC">
        <w:trPr>
          <w:trHeight w:val="144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Аудирование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Воспринимать на слух и понимать речь учителя и других обучающихся, вербально (невербально) реагировать на услышанное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Воспринимать на слух и понимать основное содержание учебных и адаптированных аутентичных 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текстов, построенных на изученном языковом материале, со зрительной опорой и с использованием языковой, в том числе контекстуальной, догадки (время звучания текста (текстов) для аудирования – до 1 минуты)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Воспринимать на слух и понимать запрашиваему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ю информацию фактического характера в учебных и адаптированных аутентичных текстах, построенных на изученном языковом материале, со зрительной опорой и с использованием языковой, в том числе контекстуальной, догадки (время звучания текста (текстов) для ауд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ирования – до 1 минуты)</w:t>
            </w:r>
          </w:p>
        </w:tc>
      </w:tr>
      <w:tr w:rsidR="00B415EC">
        <w:trPr>
          <w:trHeight w:val="144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 чтение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Читать вслух учебные тексты объёмом до 80 слов, построенные на изученном языковом материале, с соблюдением правил чтения и соответствующей интонацией, демонстрируя понимание прочитанного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Читать 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 себя и понимать основное содержание текстов, содержащих отдельные незнакомые слова, со зрительной опорой 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без опоры, с использованием языковой, в том числе контекстуальной, догадки (объём текста (текстов) для чтения – до 160 слов)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1.3.3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Читать про се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бя и понимать запрашиваемую информацию в текстах, содержащих отдельные незнакомые слова, со зрительной опорой и без опоры, с использованием языковой, в том числе контекстуальной, догадки (объём текста (текстов) для чтения – до 160 слов)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1.3.4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Прогнозирова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ть содержание текста на основе заголовка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1.3.5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Читать про себя несплошные тексты (таблицы) и понимать представленную в них информацию</w:t>
            </w:r>
          </w:p>
        </w:tc>
      </w:tr>
      <w:tr w:rsidR="00B415EC">
        <w:trPr>
          <w:trHeight w:val="144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1.4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Письмо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Заполнять анкеты и формуляры с указанием личной информации: имя, фамилия, возраст, место жительства (страна проживания, город), любимые занятия и другие 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Писать с использованием образца поздравления с днём рождения, Новым годом, Рождеством с выражен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ием пожеланий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Писать с использованием образца электронное сообщение личного характера (объём сообщения – до 50 слов)</w:t>
            </w:r>
          </w:p>
        </w:tc>
      </w:tr>
      <w:tr w:rsidR="00B415EC">
        <w:trPr>
          <w:trHeight w:val="144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Языковые знания и навыки</w:t>
            </w:r>
          </w:p>
        </w:tc>
      </w:tr>
      <w:tr w:rsidR="00B415EC">
        <w:trPr>
          <w:trHeight w:val="144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Читать новые слова согласно основным правилам чтения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Различать на слух и правильно произносить слова и фразы (предложения) с соблюдением их ритмико-интонационных особенностей </w:t>
            </w:r>
          </w:p>
        </w:tc>
      </w:tr>
      <w:tr w:rsidR="00B415EC">
        <w:trPr>
          <w:trHeight w:val="144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Графика, орфография и пунктуация</w:t>
            </w:r>
          </w:p>
        </w:tc>
      </w:tr>
      <w:tr w:rsidR="00B415EC">
        <w:trPr>
          <w:trHeight w:val="144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 писать изученные слова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Правильно расставлять знаки препинания (точка, 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вопросительный и восклицательный знаки в конце предложения, апостроф, запятая при перечислении)</w:t>
            </w:r>
          </w:p>
        </w:tc>
      </w:tr>
      <w:tr w:rsidR="00B415EC">
        <w:trPr>
          <w:trHeight w:val="144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не менее 500 лексических единиц (слов, словосочетаний, речевых 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клише), включая 350 лексических единиц, освоенных в предшествующие 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годы обучения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2.3.2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образовывать родственные слова, образованные с использованием одного из основных способов словообразования – аффиксации (суффиксы </w:t>
            </w:r>
            <w:r w:rsidRPr="00C343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er</w:t>
            </w:r>
            <w:r w:rsidRPr="00C343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or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, 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ist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:</w:t>
            </w:r>
            <w:r w:rsidRPr="00C343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teacher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actor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artist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образовывать родственные слова, образованные с использованием одного из основных способов словообразования – словосложения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blackboard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образовывать родственные слова, образованные с 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использованием одного из основных способов словообразования – конвер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ии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C343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play</w:t>
            </w:r>
            <w:r w:rsidRPr="00C343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C343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play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B415EC">
        <w:trPr>
          <w:trHeight w:val="144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2.4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Грамматическая сторона речи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глаголы в </w:t>
            </w:r>
            <w:r>
              <w:rPr>
                <w:rFonts w:ascii="Times New Roman" w:hAnsi="Times New Roman"/>
                <w:color w:val="000000"/>
                <w:sz w:val="24"/>
              </w:rPr>
              <w:t>Present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</w:rPr>
              <w:t>Past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Simple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Present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Continuous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повеств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овательных (утвердительных и отрицательных) и вопросительных (общий и специальный вопросы) предложениях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конструкцию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C343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</w:t>
            </w:r>
            <w:r w:rsidRPr="00C343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going</w:t>
            </w:r>
            <w:r w:rsidRPr="00C343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Future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Simple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для выражения будущего действия 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модальные глаголы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must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have</w:t>
            </w:r>
            <w:r w:rsidRPr="00C343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отрицательное местоимение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степени сравнения 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прилагательных (формы, образованные по правилу и исключения: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good</w:t>
            </w:r>
            <w:r w:rsidRPr="00C343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better</w:t>
            </w:r>
            <w:r w:rsidRPr="00C343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</w:t>
            </w:r>
            <w:r w:rsidRPr="00C343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)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best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C343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bad</w:t>
            </w:r>
            <w:r w:rsidRPr="00C343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worse</w:t>
            </w:r>
            <w:r w:rsidRPr="00C343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</w:t>
            </w:r>
            <w:r w:rsidRPr="00C343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)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worst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наречия времени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даты и года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2.4.8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обозначение времени </w:t>
            </w:r>
          </w:p>
        </w:tc>
      </w:tr>
      <w:tr w:rsidR="00B415EC">
        <w:trPr>
          <w:trHeight w:val="144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Социокультурные знания и умения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социокультурными элементами речевого поведенческого этикета, принятыми в англоязычной среде, в некотор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ых 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ситуациях общения (приветствие, прощание, знакомство, выражение благодарности, извинение, поздравление с днём рождения, Новым годом, Рождеством)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Знать названия родной страны и страны (стран) изучаемого языка</w:t>
            </w:r>
          </w:p>
        </w:tc>
      </w:tr>
      <w:tr w:rsidR="00B415EC">
        <w:trPr>
          <w:trHeight w:val="144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Знать некоторых литературных </w:t>
            </w:r>
            <w:r>
              <w:rPr>
                <w:rFonts w:ascii="Times New Roman" w:hAnsi="Times New Roman"/>
                <w:color w:val="000000"/>
                <w:sz w:val="24"/>
              </w:rPr>
              <w:t>персонажей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Знать небольшие произведения детского фольклора (рифмовки, песни)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Кратко представлять свою страну на иностранном языке в рамках изучаемой тематики</w:t>
            </w:r>
          </w:p>
        </w:tc>
      </w:tr>
    </w:tbl>
    <w:p w:rsidR="00B415EC" w:rsidRPr="00C34362" w:rsidRDefault="00B415EC">
      <w:pPr>
        <w:spacing w:after="0"/>
        <w:ind w:left="120"/>
        <w:rPr>
          <w:lang w:val="ru-RU"/>
        </w:rPr>
      </w:pPr>
    </w:p>
    <w:p w:rsidR="00B415EC" w:rsidRPr="00C34362" w:rsidRDefault="00B415EC">
      <w:pPr>
        <w:rPr>
          <w:lang w:val="ru-RU"/>
        </w:rPr>
        <w:sectPr w:rsidR="00B415EC" w:rsidRPr="00C34362">
          <w:pgSz w:w="11906" w:h="16383"/>
          <w:pgMar w:top="1134" w:right="850" w:bottom="1134" w:left="1701" w:header="720" w:footer="720" w:gutter="0"/>
          <w:cols w:space="720"/>
        </w:sectPr>
      </w:pPr>
      <w:bookmarkStart w:id="18" w:name="block-66844873"/>
    </w:p>
    <w:bookmarkEnd w:id="18"/>
    <w:p w:rsidR="00B415EC" w:rsidRDefault="009B7FCB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B415EC" w:rsidRDefault="00B415EC">
      <w:pPr>
        <w:spacing w:before="199" w:after="199"/>
        <w:ind w:left="120"/>
      </w:pPr>
    </w:p>
    <w:p w:rsidR="00B415EC" w:rsidRDefault="009B7FCB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0" w:type="auto"/>
        <w:tblCellSpacing w:w="0" w:type="dxa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85"/>
        <w:gridCol w:w="8097"/>
      </w:tblGrid>
      <w:tr w:rsidR="00B415EC">
        <w:trPr>
          <w:trHeight w:val="144"/>
          <w:tblCellSpacing w:w="0" w:type="dxa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B415EC">
        <w:trPr>
          <w:trHeight w:val="144"/>
          <w:tblCellSpacing w:w="0" w:type="dxa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Коммуникативные умения</w:t>
            </w:r>
          </w:p>
        </w:tc>
      </w:tr>
      <w:tr w:rsidR="00B415EC">
        <w:trPr>
          <w:trHeight w:val="144"/>
          <w:tblCellSpacing w:w="0" w:type="dxa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1.1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B415EC">
        <w:trPr>
          <w:trHeight w:val="144"/>
          <w:tblCellSpacing w:w="0" w:type="dxa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речь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1.1.1.1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Диалог этикетного характера с использованием речевых ситуаций, ключевых слов и (или) иллюстраций с соблюдением норм речевого этикета, принятых в стране (странах) изучаемого языка: 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приветствие, начало и завершение разговора, знакомство с собеседником; поздравление с праздником; выражение благодарности за поздравление; извинение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1.1.1.2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Диалог-расспрос с использованием речевых ситуаций, ключевых слов и (или) иллюстраций с соблюдением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норм речевого этикета, принятых в стране (странах) изучаемого языка: запрашивание интересующей информации, сообщение фактической информации, ответы на вопросы собеседника</w:t>
            </w:r>
          </w:p>
        </w:tc>
      </w:tr>
      <w:tr w:rsidR="00B415EC">
        <w:trPr>
          <w:trHeight w:val="144"/>
          <w:tblCellSpacing w:w="0" w:type="dxa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Монологическая речь 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1.1.2.1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Описание предмета, реального человека или 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литературного персонажа с использованием речевых ситуаций, ключевых слов и (или) иллюстраций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1.1.2.2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Рассказ о себе, члене семьи, друге с использованием речевых ситуаций, ключевых слов и (или) иллюстраций</w:t>
            </w:r>
          </w:p>
        </w:tc>
      </w:tr>
      <w:tr w:rsidR="00B415EC">
        <w:trPr>
          <w:trHeight w:val="144"/>
          <w:tblCellSpacing w:w="0" w:type="dxa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1.2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Аудирование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Понимание на слух речи учи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теля и других обучающихся и вербальная (невербальная) реакция на услышанное (при непосредственном общении)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Аудирование с пониманием основного содержания учебных текстов, построенных на изученном языковом материале: определение основной темы и главны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х фактов (событий) в воспринимаемом на слух тексте с использованием иллюстраций и языковой догадки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1.2.3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Аудирование с пониманием запрашиваемой информации в учебных текстах, построенных на изученном языковом материале: выделение из 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воспринимаемого на слух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текста и понимание информации фактического характера (например, имя, возраст, любимое занятие, цвет) с использованием иллюстраций и языковой догадки</w:t>
            </w:r>
          </w:p>
        </w:tc>
      </w:tr>
      <w:tr w:rsidR="00B415EC">
        <w:trPr>
          <w:trHeight w:val="144"/>
          <w:tblCellSpacing w:w="0" w:type="dxa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 чтение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Чтение вслух учебных текстов, построенных на изученном языковом материале, с 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соблюдением правил чтения и соответствующей интонацией; понимание прочитанного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Чтение про себя и понимание основного содержания учебных текстов, построенных на изученном языковом материале: определение основной темы и главных фактов (событий) в 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прочитанном тексте с использованием иллюстраций и языковой догадки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1.3.3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Чтение про себя и понимание запрашиваемой информации в учебных текстах, построенных на изученном языковом материале: нахождение в прочитанном тексте и понимание запрашиваемой информа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ции фактического характера с использованием иллюстраций и языковой догадки</w:t>
            </w:r>
          </w:p>
        </w:tc>
      </w:tr>
      <w:tr w:rsidR="00B415EC">
        <w:trPr>
          <w:trHeight w:val="144"/>
          <w:tblCellSpacing w:w="0" w:type="dxa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1.4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Письмо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техникой письма (полупечатное написание букв, буквосочетаний, слов)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Воспроизведение речевых образцов, списывание текста, выписывание из текста 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слов, словосочетаний, предложений; вставка пропущенных букв в слово или слов в предложение, дописывание предложений в соответствии с решаемой учебной задачей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Заполнение простых формуляров с указанием личной информации (имя, фамилия, возраст, страна 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проживания) в соответствии с нормами, принятыми в стране (странах) изучаемого языка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1.4.4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с использованием образца коротких поздравлений с праздниками (с днём рождения, Новым годом)</w:t>
            </w:r>
          </w:p>
        </w:tc>
      </w:tr>
      <w:tr w:rsidR="00B415EC">
        <w:trPr>
          <w:trHeight w:val="144"/>
          <w:tblCellSpacing w:w="0" w:type="dxa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Языковые знания и навыки</w:t>
            </w:r>
          </w:p>
        </w:tc>
      </w:tr>
      <w:tr w:rsidR="00B415EC">
        <w:trPr>
          <w:trHeight w:val="144"/>
          <w:tblCellSpacing w:w="0" w:type="dxa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2.1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  <w:r>
              <w:rPr>
                <w:rFonts w:ascii="Times New Roman" w:hAnsi="Times New Roman"/>
                <w:color w:val="000000"/>
                <w:sz w:val="24"/>
              </w:rPr>
              <w:t>.1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Буквы английского алфавита. Корректное называние букв английского алфавита</w:t>
            </w:r>
          </w:p>
        </w:tc>
      </w:tr>
      <w:tr w:rsidR="00B415EC">
        <w:trPr>
          <w:trHeight w:val="144"/>
          <w:tblCellSpacing w:w="0" w:type="dxa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12" w:lineRule="auto"/>
              <w:ind w:left="365"/>
              <w:jc w:val="both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Связующее </w:t>
            </w:r>
            <w:r>
              <w:rPr>
                <w:rFonts w:ascii="Times New Roman" w:hAnsi="Times New Roman"/>
                <w:color w:val="000000"/>
                <w:sz w:val="24"/>
              </w:rPr>
              <w:t>«r»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there is / there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are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2.1.3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чтения гласных в открытом и закрытом слоге в односложных словах; согласных; основных звуко-буквенных сочетаний. Выделение из слова некоторых звуко-буквенных сочетаний при анализе изученных слов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2.1.4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Чтение новых 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слов согласно основным правилам чтения английского языка</w:t>
            </w:r>
          </w:p>
        </w:tc>
      </w:tr>
      <w:tr w:rsidR="00B415EC">
        <w:trPr>
          <w:trHeight w:val="144"/>
          <w:tblCellSpacing w:w="0" w:type="dxa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2.1.5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both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английской транскрипции; отличие их от букв английского алфавита. </w:t>
            </w:r>
            <w:r>
              <w:rPr>
                <w:rFonts w:ascii="Times New Roman" w:hAnsi="Times New Roman"/>
                <w:color w:val="000000"/>
                <w:sz w:val="24"/>
              </w:rPr>
              <w:t>Фонетически корректное озвучивание знаков транскрипции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2.1.6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Различение на слух и адекватное, без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 </w:t>
            </w:r>
          </w:p>
        </w:tc>
      </w:tr>
      <w:tr w:rsidR="00B415EC">
        <w:trPr>
          <w:trHeight w:val="144"/>
          <w:tblCellSpacing w:w="0" w:type="dxa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2.2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Графика, орфография и пунктуация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Графически корректное 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(полупечатное) написание букв английского алфавита в буквосочетаниях и словах</w:t>
            </w:r>
          </w:p>
        </w:tc>
      </w:tr>
      <w:tr w:rsidR="00B415EC">
        <w:trPr>
          <w:trHeight w:val="144"/>
          <w:tblCellSpacing w:w="0" w:type="dxa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Правильное написание изученных слов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2.2.3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Правильная расстановка знаков препинания: точки, вопросительного и восклицательного знаков в конце предложения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2.2.4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Правильное использование апострофа в изученных сокращённых формах глагола-связки, вспомогательного и модального глаголов (например,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C343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isn</w:t>
            </w:r>
            <w:r w:rsidRPr="00C343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don</w:t>
            </w:r>
            <w:r w:rsidRPr="00C343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doesn</w:t>
            </w:r>
            <w:r w:rsidRPr="00C343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can</w:t>
            </w:r>
            <w:r w:rsidRPr="00C343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), существительных в притяжательном падеже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Ann</w:t>
            </w:r>
            <w:r w:rsidRPr="00C343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B415EC">
        <w:trPr>
          <w:trHeight w:val="144"/>
          <w:tblCellSpacing w:w="0" w:type="dxa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2.3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и употребление в устной и письменной речи не менее 200 лексических единиц (слов, словосочетаний, речевых клише), обслуживающих ситуации общения в рамках тематического содержания речи для 2 класса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в устной и письменной 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речи интернациональных слов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doctor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film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) с помощью языковой догадки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2.4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Грамматическая сторона речи 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ского языка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Коммуникативные типы предложений: повествовательные 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(утвердительные, отрицательные), вопросительные (общий, специальный вопрос), побудительные (в утвердительной форме)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2.4.2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Нераспространённые и распространённые простые предложения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начальным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</w:t>
            </w:r>
            <w:r w:rsidRPr="00C343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</w:t>
            </w:r>
            <w:r w:rsidRPr="00C343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C343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red</w:t>
            </w:r>
            <w:r w:rsidRPr="00C343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ball</w:t>
            </w:r>
            <w:r w:rsidRPr="00C343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.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B415EC">
        <w:trPr>
          <w:trHeight w:val="144"/>
          <w:tblCellSpacing w:w="0" w:type="dxa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начальным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There + to be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Present Simple Tense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There is a cat in the room. Is there a cat in the room? – Yes, there is. / No, there isn’t. There are four pens on the table. Are there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four pens on the table? – Yes, there are. / No, there aren’t. How many pens are there on the table? – There are four pens.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B415EC">
        <w:trPr>
          <w:trHeight w:val="144"/>
          <w:tblCellSpacing w:w="0" w:type="dxa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простым глагольным сказуемым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They live in the country.</w:t>
            </w:r>
            <w:r>
              <w:rPr>
                <w:rFonts w:ascii="Times New Roman" w:hAnsi="Times New Roman"/>
                <w:color w:val="000000"/>
                <w:sz w:val="24"/>
              </w:rPr>
              <w:t>), составным именным сказуемым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 box is small.</w:t>
            </w:r>
            <w:r>
              <w:rPr>
                <w:rFonts w:ascii="Times New Roman" w:hAnsi="Times New Roman"/>
                <w:color w:val="000000"/>
                <w:sz w:val="24"/>
              </w:rPr>
              <w:t>) и со</w:t>
            </w:r>
            <w:r>
              <w:rPr>
                <w:rFonts w:ascii="Times New Roman" w:hAnsi="Times New Roman"/>
                <w:color w:val="000000"/>
                <w:sz w:val="24"/>
              </w:rPr>
              <w:t>ставным глагольным сказуемым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like to play with my cat. She can play the piano.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B415EC">
        <w:trPr>
          <w:trHeight w:val="144"/>
          <w:tblCellSpacing w:w="0" w:type="dxa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глаголом-связкой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be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Present Simple Tense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My father is a doctor. Is it a red ball? – Yes, it is. / No, it isn’t.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B415EC">
        <w:trPr>
          <w:trHeight w:val="144"/>
          <w:tblCellSpacing w:w="0" w:type="dxa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both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краткими 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глагольными формами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She</w:t>
            </w:r>
            <w:r w:rsidRPr="00C343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can</w:t>
            </w:r>
            <w:r w:rsidRPr="00C343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</w:t>
            </w:r>
            <w:r w:rsidRPr="00C343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swim</w:t>
            </w:r>
            <w:r w:rsidRPr="00C343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don’t like porridge.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2.4.8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Побудительные предложения в утвердительной форме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Come</w:t>
            </w:r>
            <w:r w:rsidRPr="00C343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</w:t>
            </w:r>
            <w:r w:rsidRPr="00C343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please</w:t>
            </w:r>
            <w:r w:rsidRPr="00C343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.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2.4.9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Глаголы в </w:t>
            </w:r>
            <w:r>
              <w:rPr>
                <w:rFonts w:ascii="Times New Roman" w:hAnsi="Times New Roman"/>
                <w:color w:val="000000"/>
                <w:sz w:val="24"/>
              </w:rPr>
              <w:t>Present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Simple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повествовательных (утвердительных и отрицательных) и вопросительных (общий и спе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циальный вопросы) предложениях</w:t>
            </w:r>
          </w:p>
        </w:tc>
      </w:tr>
      <w:tr w:rsidR="00B415EC">
        <w:trPr>
          <w:trHeight w:val="144"/>
          <w:tblCellSpacing w:w="0" w:type="dxa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2.4.10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Глагольная конструкция have got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I’ve got a cat. He’s/She’s got a cat. Have you got a cat? – Yes, I have. / No, I haven’t. What have you got?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2.4.11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Модальный глагол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can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: для выражения умения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C343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can</w:t>
            </w:r>
            <w:r w:rsidRPr="00C343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play</w:t>
            </w:r>
            <w:r w:rsidRPr="00C343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tennis</w:t>
            </w:r>
            <w:r w:rsidRPr="00C343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.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и 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отсутствия умения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C343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can</w:t>
            </w:r>
            <w:r w:rsidRPr="00C343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</w:t>
            </w:r>
            <w:r w:rsidRPr="00C343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play</w:t>
            </w:r>
            <w:r w:rsidRPr="00C343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chess</w:t>
            </w:r>
            <w:r w:rsidRPr="00C343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.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); для получения разрешения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Can</w:t>
            </w:r>
            <w:r w:rsidRPr="00C343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C343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go</w:t>
            </w:r>
            <w:r w:rsidRPr="00C343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out</w:t>
            </w:r>
            <w:r w:rsidRPr="00C343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?)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2.4.12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Определённый, неопределённый и нулевой артикли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именами существительными (наиболее распространённые случаи)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2.4.13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Существительные во множественном числе, 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образованные по правилу и исключения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C343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book</w:t>
            </w:r>
            <w:r w:rsidRPr="00C343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books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C343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man</w:t>
            </w:r>
            <w:r w:rsidRPr="00C343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men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B415EC">
        <w:trPr>
          <w:trHeight w:val="144"/>
          <w:tblCellSpacing w:w="0" w:type="dxa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2.4.14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you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he/she/it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they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B415EC">
        <w:trPr>
          <w:trHeight w:val="144"/>
          <w:tblCellSpacing w:w="0" w:type="dxa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2.4.15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Притяжательные местоимения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your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his/her/its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our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their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B415EC">
        <w:trPr>
          <w:trHeight w:val="144"/>
          <w:tblCellSpacing w:w="0" w:type="dxa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2.4.16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Указательные местоимения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this – these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B415EC">
        <w:trPr>
          <w:trHeight w:val="144"/>
          <w:tblCellSpacing w:w="0" w:type="dxa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2.4.17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Количественные числительные (1 – 12)</w:t>
            </w:r>
          </w:p>
        </w:tc>
      </w:tr>
      <w:tr w:rsidR="00B415EC">
        <w:trPr>
          <w:trHeight w:val="144"/>
          <w:tblCellSpacing w:w="0" w:type="dxa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2.4.18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Вопросительные слова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what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where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 many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B415EC">
        <w:trPr>
          <w:trHeight w:val="144"/>
          <w:tblCellSpacing w:w="0" w:type="dxa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2.4.19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места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near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under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2.4.20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Союзы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and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but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однородными членами)</w:t>
            </w:r>
          </w:p>
        </w:tc>
      </w:tr>
      <w:tr w:rsidR="00B415EC">
        <w:trPr>
          <w:trHeight w:val="144"/>
          <w:tblCellSpacing w:w="0" w:type="dxa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Социокультурные знания и умения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Знание и использование 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некоторых социокультурных элементов речевого поведенческого этикета, принятого в стране (странах) изучаемого языка в некоторых ситуациях общения: приветствие, прощание, знакомство, выражение благодарности, извинение, поздравление (с днём рождения, Новым го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дом, Рождеством)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Знание названий родной страны и страны (стран) изучаемого языка и их столиц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Знание небольших произведений детского фольклора страны (стран) изучаемого языка (рифмовки, стихи, песенки); персонажей детских книг</w:t>
            </w:r>
          </w:p>
        </w:tc>
      </w:tr>
      <w:tr w:rsidR="00B415EC">
        <w:trPr>
          <w:trHeight w:val="144"/>
          <w:tblCellSpacing w:w="0" w:type="dxa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Компенсаторные </w:t>
            </w:r>
            <w:r>
              <w:rPr>
                <w:rFonts w:ascii="Times New Roman" w:hAnsi="Times New Roman"/>
                <w:color w:val="000000"/>
                <w:sz w:val="24"/>
              </w:rPr>
              <w:t>умения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при чтении и аудировании языковой догадки (умения понять значение незнакомого слова или новое значение знакомого слова по контексту)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при формулировании собственных высказываний ключевых слов, вопросов, иллюстрац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ий</w:t>
            </w:r>
          </w:p>
        </w:tc>
      </w:tr>
      <w:tr w:rsidR="00B415EC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Тематическое содержание речи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А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Мир моего «я». Приветствие, знакомство, Моя семья. Мой день рождения. Моя любимая еда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Б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моих увлечений. Любимый цвет, игрушка. Любимые занятия. Мой питомец. Выходной день 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В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вокруг меня. Моя школа. Мои друзья. 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Моя малая родина (город, село)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Г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языка. Названия родной страны и страны (стран) изучаемого языка; их столиц. Произведения детского фольклора. Литературные персонажи детских книг. Праздники родной страны и страны (стран) и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зучаемого языка (Новый год, Рождество)</w:t>
            </w:r>
          </w:p>
        </w:tc>
      </w:tr>
    </w:tbl>
    <w:p w:rsidR="00B415EC" w:rsidRPr="00C34362" w:rsidRDefault="00B415EC">
      <w:pPr>
        <w:spacing w:after="0"/>
        <w:ind w:left="120"/>
        <w:rPr>
          <w:lang w:val="ru-RU"/>
        </w:rPr>
      </w:pPr>
    </w:p>
    <w:p w:rsidR="00B415EC" w:rsidRDefault="009B7FCB">
      <w:pPr>
        <w:spacing w:before="199" w:after="199"/>
        <w:ind w:left="120"/>
      </w:pPr>
      <w:r>
        <w:rPr>
          <w:rFonts w:ascii="Times New Roman" w:hAnsi="Times New Roman"/>
          <w:b/>
          <w:color w:val="333333"/>
          <w:sz w:val="28"/>
        </w:rPr>
        <w:t>3 КЛАСС</w:t>
      </w:r>
    </w:p>
    <w:tbl>
      <w:tblPr>
        <w:tblW w:w="0" w:type="auto"/>
        <w:tblCellSpacing w:w="0" w:type="dxa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83"/>
        <w:gridCol w:w="8099"/>
      </w:tblGrid>
      <w:tr w:rsidR="00B415EC">
        <w:trPr>
          <w:trHeight w:val="144"/>
          <w:tblCellSpacing w:w="0" w:type="dxa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B415EC">
        <w:trPr>
          <w:trHeight w:val="144"/>
          <w:tblCellSpacing w:w="0" w:type="dxa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Коммуникативные умения</w:t>
            </w:r>
          </w:p>
        </w:tc>
      </w:tr>
      <w:tr w:rsidR="00B415EC">
        <w:trPr>
          <w:trHeight w:val="144"/>
          <w:tblCellSpacing w:w="0" w:type="dxa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1.1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B415EC">
        <w:trPr>
          <w:trHeight w:val="144"/>
          <w:tblCellSpacing w:w="0" w:type="dxa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1.1.1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речь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1.1.1.1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Диалог этикетного характера с использованием речевых ситуаций, ключевых слов и (или) 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иллюстраций с соблюдением норм речевого этикета, принятых в стране (странах) изучаемого языка: приветствие, начало и завершение разговора, знакомство с собеседником; поздравление с праздником; выражение благодарности за поздравление, извинение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1.1.1.2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Диалог-расспрос с использованием речевых ситуаций, ключевых слов и (или) иллюстраций с соблюдением норм речевого этикета, принятых в стране (странах) изучаемого языка: запрашивание интересующей информации; сообщение фактической информации, ответ на вопросы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собеседника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1.1.1.3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Диалог – побуждение к действию с использованием речевых ситуаций, ключевых слов и (или) иллюстраций с соблюдением норм речевого этикета, принятых в стране (странах) изучаемого языка: приглашение собеседника к совместной деятельности, 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вежливое согласие (несогласие) на предложение собеседника</w:t>
            </w:r>
          </w:p>
        </w:tc>
      </w:tr>
      <w:tr w:rsidR="00B415EC">
        <w:trPr>
          <w:trHeight w:val="144"/>
          <w:tblCellSpacing w:w="0" w:type="dxa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Монологическая речь 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1.1.2.1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предмета, реального человека или литературного персонажа с использованием речевых ситуаций, ключевых слов и (или) иллюстраций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1.1.2.2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Рассказ о себе, 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члене семьи, друге с использованием речевых ситуаций, ключевых слов и (или) иллюстраций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1.1.2.3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Пересказ с использованием речевых ситуаций, ключевых слов и (или) иллюстраций основного содержания прочитанного текста</w:t>
            </w:r>
          </w:p>
        </w:tc>
      </w:tr>
      <w:tr w:rsidR="00B415EC">
        <w:trPr>
          <w:trHeight w:val="144"/>
          <w:tblCellSpacing w:w="0" w:type="dxa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1.2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Аудирование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Понимание на слу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х речи учителя и других обучающихся и вербальная (невербальная) реакция на услышанное (при непосредственном общении)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Аудирование с пониманием основного содержания учебных текстов, построенных на изученном языковом материале: определение основной 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темы и главных фактов (событий) в воспринимаемом на слух тексте с использованием иллюстраций и языковой догадки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1.2.3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Аудирование с пониманием запрашиваемой информации в учебных текстах, построенных на изученном языковом материале: выделение из 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воспринима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емого на слух текста и понимание информации фактического характера (например, имя, возраст, любимое занятие, цвет) с использованием иллюстраций и языковой догадки</w:t>
            </w:r>
          </w:p>
        </w:tc>
      </w:tr>
      <w:tr w:rsidR="00B415EC">
        <w:trPr>
          <w:trHeight w:val="144"/>
          <w:tblCellSpacing w:w="0" w:type="dxa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 чтение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Чтение вслух учебных текстов, построенных на изученном языковом 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материале, с соблюдением правил чтения и соответствующей интонацией, понимание прочитанного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Чтение про себя и понимание основного содержания учебных текстов, построенных на изученном языковом материале: определение основной темы и главных фактов (со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бытий) в прочитанном тексте с использованием иллюстраций и языковой, в том числе контекстуальной, догадки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1.3.3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Чтение про себя и понимание запрашиваемой информации в учебных текстах, построенных на изученном языковом материале: нахождение в прочитанном 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тексте и понимание запрашиваемой информации фактического характера с использованием иллюстраций и языковой, в том числе контекстуальной, догадки</w:t>
            </w:r>
          </w:p>
        </w:tc>
      </w:tr>
      <w:tr w:rsidR="00B415EC">
        <w:trPr>
          <w:trHeight w:val="144"/>
          <w:tblCellSpacing w:w="0" w:type="dxa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1.4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Письмо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Списывание текста, выписывание из текста слов, словосочетаний, предложений; вставка пропущен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ного слова в предложение в соответствии с решаемой коммуникативной (учебной) задачей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подписей к картинкам, фотографиям с пояснением, что на них изображено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Заполнение простых формуляров с указанием личной информации (имя, фамилия, воз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раст, страна проживания, любимые занятия) в соответствии с нормами, принятыми в стране (странах) изучаемого языка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1.4.4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с использованием образца поздравлений с праздниками (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днём рождения, Новым годом, Рождеством) с выражением пожеланий</w:t>
            </w:r>
          </w:p>
        </w:tc>
      </w:tr>
      <w:tr w:rsidR="00B415EC">
        <w:trPr>
          <w:trHeight w:val="144"/>
          <w:tblCellSpacing w:w="0" w:type="dxa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Языковые знания и навыки</w:t>
            </w:r>
          </w:p>
        </w:tc>
      </w:tr>
      <w:tr w:rsidR="00B415EC">
        <w:trPr>
          <w:trHeight w:val="144"/>
          <w:tblCellSpacing w:w="0" w:type="dxa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2.1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Буквы английского алфавита. Фонетически корректное озвучивание букв английского алфавита</w:t>
            </w:r>
          </w:p>
        </w:tc>
      </w:tr>
      <w:tr w:rsidR="00B415EC">
        <w:trPr>
          <w:trHeight w:val="144"/>
          <w:tblCellSpacing w:w="0" w:type="dxa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both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произношения: долгота и краткость гласных, правильное отсутствие оглушения звонких 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согласных в конце слога или слова, 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отсутствие смягчения согласных перед гласными. </w:t>
            </w:r>
            <w:r>
              <w:rPr>
                <w:rFonts w:ascii="Times New Roman" w:hAnsi="Times New Roman"/>
                <w:color w:val="000000"/>
                <w:sz w:val="24"/>
              </w:rPr>
              <w:t>Связующее «r»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there is / there are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B415EC">
        <w:trPr>
          <w:trHeight w:val="144"/>
          <w:tblCellSpacing w:w="0" w:type="dxa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2.1.3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both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Чтение гласных в открытом и закрытом слоге в односложных словах, чтения гласных в третьем типе слога (гласная +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); согласных, осн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овных звукобуквенных сочетаний, в частности сложных сочетаний букв (например,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tion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ight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в односложных, двусложных и многосложных словах. </w:t>
            </w:r>
            <w:r>
              <w:rPr>
                <w:rFonts w:ascii="Times New Roman" w:hAnsi="Times New Roman"/>
                <w:color w:val="000000"/>
                <w:sz w:val="24"/>
              </w:rPr>
              <w:t>Выделение некоторых звукобуквенных сочетаний при анализе изученных слов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2.1.4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Чтение новых слов согласно основным пр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авилам чтения с использованием полной или частичной транскрипции</w:t>
            </w:r>
          </w:p>
        </w:tc>
      </w:tr>
      <w:tr w:rsidR="00B415EC">
        <w:trPr>
          <w:trHeight w:val="144"/>
          <w:tblCellSpacing w:w="0" w:type="dxa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2.1.5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both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английской транскрипции; отличие их от букв английского алфавита. </w:t>
            </w:r>
            <w:r>
              <w:rPr>
                <w:rFonts w:ascii="Times New Roman" w:hAnsi="Times New Roman"/>
                <w:color w:val="000000"/>
                <w:sz w:val="24"/>
              </w:rPr>
              <w:t>Фонетически корректное озвучивание знаков транскрипции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2.1.6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на слух и адекватное, без ошибок произн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есение слов с соблюдением правильного ударения и фраз (предложений) с соблюдением их ритмико-интонационных особенностей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2.1.7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Ритмико-интонационные особенности повествовательного, побудительного и вопросительного (общий и специальный вопрос) предложений</w:t>
            </w:r>
          </w:p>
        </w:tc>
      </w:tr>
      <w:tr w:rsidR="00B415EC">
        <w:trPr>
          <w:trHeight w:val="144"/>
          <w:tblCellSpacing w:w="0" w:type="dxa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2.2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Графика, орфография и пунктуация</w:t>
            </w:r>
          </w:p>
        </w:tc>
      </w:tr>
      <w:tr w:rsidR="00B415EC">
        <w:trPr>
          <w:trHeight w:val="144"/>
          <w:tblCellSpacing w:w="0" w:type="dxa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Правильное написание изученных слов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Правильная расстановка знаков препинания: точки, вопросительного и восклицательного знаков в конце предложения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2.2.3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Правильное использование знака апострофа в сокращён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ных формах глагола-связки, вспомогательного и модального глаголов, существительных в притяжательном падеже</w:t>
            </w:r>
          </w:p>
        </w:tc>
      </w:tr>
      <w:tr w:rsidR="00B415EC">
        <w:trPr>
          <w:trHeight w:val="144"/>
          <w:tblCellSpacing w:w="0" w:type="dxa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2.3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в письменном и звучащем тексте и употребление в устной и письменной речи не менее 350 лексических 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единиц (слов, словосочетаний, речевых клише), обслуживающих ситуации общения в рамках тематического содержания речи для 3 класса, включая 200 лексических единиц, усвоенных на первом году обучения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и употребление в устной и письменной ре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 слов, образованных с использованием основных способов словообразования: аффиксации (образование числительных с помощью суффиксов </w:t>
            </w:r>
            <w:r w:rsidRPr="00C343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teen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, 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ty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C343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) и словосложения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sportsman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2.3.3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в устной и письменной речи интернациональных слов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doctor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film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) с помощью языковой догадки</w:t>
            </w:r>
          </w:p>
        </w:tc>
      </w:tr>
      <w:tr w:rsidR="00B415EC">
        <w:trPr>
          <w:trHeight w:val="144"/>
          <w:tblCellSpacing w:w="0" w:type="dxa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2.4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Грамматическая сторона речи</w:t>
            </w:r>
          </w:p>
        </w:tc>
      </w:tr>
      <w:tr w:rsidR="00B415EC">
        <w:trPr>
          <w:trHeight w:val="144"/>
          <w:tblCellSpacing w:w="0" w:type="dxa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начальным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There + to be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Past Simple Tense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There was an old house near the river.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Побудительные предложения в отрицательной форме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Don</w:t>
            </w:r>
            <w:r w:rsidRPr="00C343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</w:t>
            </w:r>
            <w:r w:rsidRPr="00C343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talk</w:t>
            </w:r>
            <w:r w:rsidRPr="00C343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please</w:t>
            </w:r>
            <w:r w:rsidRPr="00C343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.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Правильные и неправильные глаголы в </w:t>
            </w:r>
            <w:r>
              <w:rPr>
                <w:rFonts w:ascii="Times New Roman" w:hAnsi="Times New Roman"/>
                <w:color w:val="000000"/>
                <w:sz w:val="24"/>
              </w:rPr>
              <w:t>Past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Simple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повествовательных (утвердительных и отрицательных) и вопросительных (общий и специальный вопросы) предложениях</w:t>
            </w:r>
          </w:p>
        </w:tc>
      </w:tr>
      <w:tr w:rsidR="00B415EC">
        <w:trPr>
          <w:trHeight w:val="144"/>
          <w:tblCellSpacing w:w="0" w:type="dxa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I’d like to</w:t>
            </w:r>
            <w:r>
              <w:rPr>
                <w:rFonts w:ascii="Times New Roman" w:hAnsi="Times New Roman"/>
                <w:color w:val="000000"/>
                <w:sz w:val="24"/>
              </w:rPr>
              <w:t>...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I’d like to read this book.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B415EC">
        <w:trPr>
          <w:trHeight w:val="144"/>
          <w:tblCellSpacing w:w="0" w:type="dxa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Конструкции с глаголами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like/enjoy doing smth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like riding my bike.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B415EC">
        <w:trPr>
          <w:trHeight w:val="144"/>
          <w:tblCellSpacing w:w="0" w:type="dxa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Существительные в притяжательном падеже (Possessive Case: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Ann’s dress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children’s toys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boys’ books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Слова, выражающие количество, с исчисляемыми и неисчисляем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ыми существительными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much</w:t>
            </w:r>
            <w:r w:rsidRPr="00C343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/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many</w:t>
            </w:r>
            <w:r w:rsidRPr="00C343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/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C343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lot</w:t>
            </w:r>
            <w:r w:rsidRPr="00C343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of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B415EC">
        <w:trPr>
          <w:trHeight w:val="144"/>
          <w:tblCellSpacing w:w="0" w:type="dxa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2.4.8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 в объектном падеже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you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him/her/it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them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 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2.4.9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Указательные местоимения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this</w:t>
            </w:r>
            <w:r w:rsidRPr="00C343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these</w:t>
            </w:r>
            <w:r w:rsidRPr="00C343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that</w:t>
            </w:r>
            <w:r w:rsidRPr="00C343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those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2.4.10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Неопределённые местоимения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some</w:t>
            </w:r>
            <w:r w:rsidRPr="00C343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any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в повествовательных и 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вопросительных предложениях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Have</w:t>
            </w:r>
            <w:r w:rsidRPr="00C343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you</w:t>
            </w:r>
            <w:r w:rsidRPr="00C343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got</w:t>
            </w:r>
            <w:r w:rsidRPr="00C343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any</w:t>
            </w:r>
            <w:r w:rsidRPr="00C343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friends</w:t>
            </w:r>
            <w:r w:rsidRPr="00C343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?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Yes</w:t>
            </w:r>
            <w:r w:rsidRPr="00C343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C343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ve</w:t>
            </w:r>
            <w:r w:rsidRPr="00C343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got</w:t>
            </w:r>
            <w:r w:rsidRPr="00C343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some</w:t>
            </w:r>
            <w:r w:rsidRPr="00C343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.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B415EC">
        <w:trPr>
          <w:trHeight w:val="144"/>
          <w:tblCellSpacing w:w="0" w:type="dxa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2.4.11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Наречия частотности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usually, often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B415EC">
        <w:trPr>
          <w:trHeight w:val="144"/>
          <w:tblCellSpacing w:w="0" w:type="dxa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2.4.12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Количественные числительные (13 – 100). Порядковые числительные (1 – 30)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2.4.13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Вопросительные слова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when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whose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why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B415EC">
        <w:trPr>
          <w:trHeight w:val="144"/>
          <w:tblCellSpacing w:w="0" w:type="dxa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2.4.14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места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next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 front 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f,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behind</w:t>
            </w:r>
            <w:r>
              <w:rPr>
                <w:rFonts w:ascii="Times New Roman" w:hAnsi="Times New Roman"/>
                <w:color w:val="000000"/>
                <w:sz w:val="24"/>
              </w:rPr>
              <w:t>), направления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>
              <w:rPr>
                <w:rFonts w:ascii="Times New Roman" w:hAnsi="Times New Roman"/>
                <w:color w:val="000000"/>
                <w:sz w:val="24"/>
              </w:rPr>
              <w:t>), времени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выражениях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at 5 o’clock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 the morning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on Monday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B415EC">
        <w:trPr>
          <w:trHeight w:val="144"/>
          <w:tblCellSpacing w:w="0" w:type="dxa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Социокультурные знания и умения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Знание и использование некоторых социокультурных элементов речевого 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поведенческого этикета, принятого в стране (странах) изучаемого языка в некоторых ситуациях общения: приветствие, прощание, знакомство, выражение благодарности, извинение, поздравление с днём рождения, Новым годом, Рождеством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Знание произведений детск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ого фольклора (рифмовок, стихов, песенок), персонажей детских книг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Краткое представление своей страны и страны (стран) изучаемого языка (названия родной страны и страны (стран) изучаемого языка и их столиц, название родного населенного пункта, цвета 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национальных флагов)</w:t>
            </w:r>
          </w:p>
        </w:tc>
      </w:tr>
      <w:tr w:rsidR="00B415EC">
        <w:trPr>
          <w:trHeight w:val="144"/>
          <w:tblCellSpacing w:w="0" w:type="dxa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Компенсаторные умения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при чтении и аудировании языковой, в том числе контекстуальной, догадки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при формулировании собственных высказываний ключевых слов, вопросов; иллюстраций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Игнорирование 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информации, не являющейся необходимой для понимания основного содержания прочитанного (прослушанного) текста или для нахождения в тексте запрашиваемой информации</w:t>
            </w:r>
          </w:p>
        </w:tc>
      </w:tr>
      <w:tr w:rsidR="00B415EC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Тематическое содержание речи</w:t>
            </w:r>
          </w:p>
        </w:tc>
      </w:tr>
      <w:tr w:rsidR="00B415EC">
        <w:trPr>
          <w:trHeight w:val="144"/>
          <w:tblCellSpacing w:w="0" w:type="dxa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А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both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Мир моего «я». Моя семья. Мой день рождения. Моя любимая еда.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Мой день (распорядок дня)</w:t>
            </w:r>
          </w:p>
        </w:tc>
      </w:tr>
      <w:tr w:rsidR="00B415EC">
        <w:trPr>
          <w:trHeight w:val="144"/>
          <w:tblCellSpacing w:w="0" w:type="dxa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Б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both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моих увлечений. Любимая игрушка, игра. Мой питомец. Любимые занятия. Любимая сказка. </w:t>
            </w:r>
            <w:r>
              <w:rPr>
                <w:rFonts w:ascii="Times New Roman" w:hAnsi="Times New Roman"/>
                <w:color w:val="000000"/>
                <w:sz w:val="24"/>
              </w:rPr>
              <w:t>Выходной день. Каникулы</w:t>
            </w:r>
          </w:p>
        </w:tc>
      </w:tr>
      <w:tr w:rsidR="00B415EC">
        <w:trPr>
          <w:trHeight w:val="144"/>
          <w:tblCellSpacing w:w="0" w:type="dxa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В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both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вокруг меня. Моя комната (квартира, дом). Моя школа. Мои друзья. Моя малая родина (город, село).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Дикие и </w:t>
            </w:r>
            <w:r>
              <w:rPr>
                <w:rFonts w:ascii="Times New Roman" w:hAnsi="Times New Roman"/>
                <w:color w:val="000000"/>
                <w:sz w:val="24"/>
              </w:rPr>
              <w:t>домашние животные. Погода. Времена года (месяцы)</w:t>
            </w:r>
          </w:p>
        </w:tc>
      </w:tr>
      <w:tr w:rsidR="00B415EC">
        <w:trPr>
          <w:trHeight w:val="144"/>
          <w:tblCellSpacing w:w="0" w:type="dxa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Г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both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языка. Россия и страна (страны) изучаемого языка. Их столицы, достопримечательности и интересные факты. Произведения детского фольклора. Литературные персонажи детских кн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иг. </w:t>
            </w:r>
            <w:r>
              <w:rPr>
                <w:rFonts w:ascii="Times New Roman" w:hAnsi="Times New Roman"/>
                <w:color w:val="000000"/>
                <w:sz w:val="24"/>
              </w:rPr>
              <w:t>Праздники родной страны и страны (стран) изучаемого языка</w:t>
            </w:r>
          </w:p>
        </w:tc>
      </w:tr>
    </w:tbl>
    <w:p w:rsidR="00B415EC" w:rsidRDefault="00B415EC">
      <w:pPr>
        <w:spacing w:after="0"/>
        <w:ind w:left="120"/>
      </w:pPr>
    </w:p>
    <w:p w:rsidR="00B415EC" w:rsidRDefault="009B7FCB">
      <w:pPr>
        <w:spacing w:before="199" w:after="199"/>
        <w:ind w:left="120"/>
      </w:pPr>
      <w:r>
        <w:rPr>
          <w:rFonts w:ascii="Times New Roman" w:hAnsi="Times New Roman"/>
          <w:b/>
          <w:color w:val="333333"/>
          <w:sz w:val="28"/>
        </w:rPr>
        <w:t>4 КЛАСС</w:t>
      </w:r>
    </w:p>
    <w:tbl>
      <w:tblPr>
        <w:tblW w:w="0" w:type="auto"/>
        <w:tblCellSpacing w:w="0" w:type="dxa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35"/>
        <w:gridCol w:w="8147"/>
      </w:tblGrid>
      <w:tr w:rsidR="00B415EC">
        <w:trPr>
          <w:trHeight w:val="144"/>
          <w:tblCellSpacing w:w="0" w:type="dxa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B415EC">
        <w:trPr>
          <w:trHeight w:val="144"/>
          <w:tblCellSpacing w:w="0" w:type="dxa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Коммуникативные умения</w:t>
            </w:r>
          </w:p>
        </w:tc>
      </w:tr>
      <w:tr w:rsidR="00B415EC">
        <w:trPr>
          <w:trHeight w:val="144"/>
          <w:tblCellSpacing w:w="0" w:type="dxa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1.1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B415EC">
        <w:trPr>
          <w:trHeight w:val="144"/>
          <w:tblCellSpacing w:w="0" w:type="dxa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речь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1.1.1.1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Диалог этикетного характера с использованием речевых ситуаций, 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ключевых слов и (или) иллюстраций с соблюдением норм речевого этикета, принятых в стране (странах) изучаемого языка: приветствие, ответ на приветствие, завершение разговора (в том числе по телефону), прощание; знакомство с собеседником; поздравление с праз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дником; выражение благодарности за поздравление; выражение извинения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1.1.1.2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Диалог-расспрос с использованием речевых ситуаций, ключевых слов и (или) иллюстраций с соблюдением норм речевого этикета, принятых в стране (странах) изучаемого языка: запрашиван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ие интересующей информации; сообщение фактической информации, ответы на вопросы собеседника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1.1.1.3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Диалог – побуждение к действию с использованием речевых ситуаций, ключевых слов и (или) иллюстраций с соблюдением норм речевого этикета, принятых в стране 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(странах) изучаемого языка: обращение к собеседнику с просьбой, вежливое согласие выполнить просьбу; приглашение собеседника к совместной деятельности, вежливое согласие (несогласие) на предложение собеседника</w:t>
            </w:r>
          </w:p>
        </w:tc>
      </w:tr>
      <w:tr w:rsidR="00B415EC">
        <w:trPr>
          <w:trHeight w:val="144"/>
          <w:tblCellSpacing w:w="0" w:type="dxa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Монологическая речь 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1.1.2.1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Описание 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предмета, внешности и одежды, черт характера реального человека или литературного персонажа с использованием речевых ситуаций, ключевых слов и (или) иллюстраций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1.1.2.2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Рассказ (сообщение, повествование) с использованием речевых ситуаций, ключевых слов и 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(или) иллюстраций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1.1.2.3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устных монологических высказываний в рамках тематического содержания речи по образцу (с выражением своего отношения к предмету речи)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1.1.2.4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Пересказ основного содержания прочитанного текста с использованием речевых сит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уаций, ключевых слов и (или) иллюстраций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1.1.2.5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Краткое устное изложение результатов выполненного несложного проектного задания</w:t>
            </w:r>
          </w:p>
        </w:tc>
      </w:tr>
      <w:tr w:rsidR="00B415EC">
        <w:trPr>
          <w:trHeight w:val="144"/>
          <w:tblCellSpacing w:w="0" w:type="dxa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1.2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Аудирование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Понимание на слух речи учителя и других обучающихся и вербальная (невербальная) реакция на услышанное 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(при непосредственном общении)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Аудирование с пониманием основного содержания учебных и 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адаптированных аутентичных текстов, построенных на изученном языковом материале: определение основной темы и главных фактов (событий) в воспринимаемом на слух тек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сте с использованием иллюстраций и языковой, в том числе контекстуальной, догадки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1.2.3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Аудирование с пониманием запрашиваемой информации в учебных и адаптированных аутентичных текстах, построенных на изученном языковом материале: выделение запрашиваемой 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информации фактического характера с использованием иллюстраций и языковой, в том числе контекстуальной, догадки</w:t>
            </w:r>
          </w:p>
        </w:tc>
      </w:tr>
      <w:tr w:rsidR="00B415EC">
        <w:trPr>
          <w:trHeight w:val="144"/>
          <w:tblCellSpacing w:w="0" w:type="dxa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1.3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 чтение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Чтение вслух учебных текстов с соблюдением правил чтения и соответствующей интонацией, понимание прочитанного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Чтение про себя и понимание основного содержания (тема, главная мысль, главные факты (события) учебных и адаптированных аутентичных текстов, построенных на изученном языковом материале, содержащих отдельные незнакомые слова, с использованием иллюстра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ций и языковой, в том числе контекстуальной, догадки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1.3.3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Чтение про себя и понимание запрашиваемой информации в учебных и адаптированных аутентичных текстах, построенных на изученном языковом материале, содержащих отдельные незнакомые слова: нахождение 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в прочитанном тексте и понимание запрашиваемой информации фактического характера с использованием иллюстраций и языковой, в том числе контекстуальной, догадки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1.3.4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Прогнозирование содержания текста по заголовку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1.3.5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Чтение про себя несплошных текстов 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(таблиц, диаграмм) и понимание представленной в них информации</w:t>
            </w:r>
          </w:p>
        </w:tc>
      </w:tr>
      <w:tr w:rsidR="00B415EC">
        <w:trPr>
          <w:trHeight w:val="144"/>
          <w:tblCellSpacing w:w="0" w:type="dxa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1.4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Письмо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Выписывание из текста слов, словосочетаний, предложений; вставка пропущенных букв в слово или слов в предложение в соответствии с решаемой коммуникативной (учебной) задачей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Заполнение простых анкет и формуляров с указанием личной информации (имя, фамилия, возраст, местожительство (страна проживания, населенный пункт), любимые занятия) в соответствии с нормами, принятыми в стране (странах) изучаемого языка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1.4.3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Написан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ие с использованием образца поздравления с праздниками (с днём рождения, Новым годом, Рождеством) с выражением пожеланий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1.4.4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электронного сообщения личного характера с использованием образца</w:t>
            </w:r>
          </w:p>
        </w:tc>
      </w:tr>
      <w:tr w:rsidR="00B415EC">
        <w:trPr>
          <w:trHeight w:val="144"/>
          <w:tblCellSpacing w:w="0" w:type="dxa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Языковые знания и навыки</w:t>
            </w:r>
          </w:p>
        </w:tc>
      </w:tr>
      <w:tr w:rsidR="00B415EC">
        <w:trPr>
          <w:trHeight w:val="144"/>
          <w:tblCellSpacing w:w="0" w:type="dxa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2.1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Фонетическая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сторона речи</w:t>
            </w:r>
          </w:p>
        </w:tc>
      </w:tr>
      <w:tr w:rsidR="00B415EC">
        <w:trPr>
          <w:trHeight w:val="144"/>
          <w:tblCellSpacing w:w="0" w:type="dxa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both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</w:t>
            </w:r>
            <w:r>
              <w:rPr>
                <w:rFonts w:ascii="Times New Roman" w:hAnsi="Times New Roman"/>
                <w:color w:val="000000"/>
                <w:sz w:val="24"/>
              </w:rPr>
              <w:t>Связующее «r»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there is / there are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чтения: гласных в открытом и закрытом слоге в односложных словах, гласных в третьем типе слога (гласная +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); согласных; основных звуко-буквенных сочетаний, в частности сложных сочетаний букв (например,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tion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ight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) в односложных, двусложных и много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сложных словах. Выделение из слова некоторых звуко-буквенных сочетаний при анализе изученных слов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2.1.3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Чтение новых слов согласно основным правилам чтения английского языка с использованием полной или частичной транскрипции, по аналогии</w:t>
            </w:r>
          </w:p>
        </w:tc>
      </w:tr>
      <w:tr w:rsidR="00B415EC">
        <w:trPr>
          <w:trHeight w:val="144"/>
          <w:tblCellSpacing w:w="0" w:type="dxa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2.1.4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both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Знаки англ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ийской транскрипции; отличие их от букв английского алфавита. </w:t>
            </w:r>
            <w:r>
              <w:rPr>
                <w:rFonts w:ascii="Times New Roman" w:hAnsi="Times New Roman"/>
                <w:color w:val="000000"/>
                <w:sz w:val="24"/>
              </w:rPr>
              <w:t>Фонетически корректное озвучивание знаков транскрипции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2.1.5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на слух и адекватное, без ошибок, ведущих к сбою в коммуникации, произнесение слов с соблюдением правильного ударения и ф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раз с соблюдением их ритмико-интонационных особенностей, в том числе соблюдение правила отсутствия ударения на служебных словах; интонации перечисления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2.1.6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Ритмико-интонационные особенности повествовательного, побудительного и вопросительного (общий и с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пециальный вопрос) предложений</w:t>
            </w:r>
          </w:p>
        </w:tc>
      </w:tr>
      <w:tr w:rsidR="00B415EC">
        <w:trPr>
          <w:trHeight w:val="144"/>
          <w:tblCellSpacing w:w="0" w:type="dxa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2.2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Графика, орфография и пунктуация</w:t>
            </w:r>
          </w:p>
        </w:tc>
      </w:tr>
      <w:tr w:rsidR="00B415EC">
        <w:trPr>
          <w:trHeight w:val="144"/>
          <w:tblCellSpacing w:w="0" w:type="dxa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Правильное написание изученных слов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Правильная расстановка знаков препинания: точки, вопросительного и восклицательного знаков в конце предложения, запятой при обращении и 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перечислении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2.2.3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Правильное использование знака апострофа в сокращённых формах 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глагола-связки, вспомогательного и модального глаголов, существительных в притяжательном падеже (</w:t>
            </w:r>
            <w:r>
              <w:rPr>
                <w:rFonts w:ascii="Times New Roman" w:hAnsi="Times New Roman"/>
                <w:color w:val="000000"/>
                <w:sz w:val="24"/>
              </w:rPr>
              <w:t>Possessive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Case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B415EC">
        <w:trPr>
          <w:trHeight w:val="144"/>
          <w:tblCellSpacing w:w="0" w:type="dxa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в 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письменном и звучащем тексте и употребление в устной и письменной речи не менее 500 лексических единиц (слов, словосочетаний, речевых клише), обслуживающих ситуации, включая 350 лексических единиц, усвоенных в предыдущие два года обучения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ние и употребление в устной и письменной речи слов, образованных с использованием основных способов словообразования – аффиксации (образование существительных с помощью суффиксов </w:t>
            </w:r>
            <w:r w:rsidRPr="00C343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er</w:t>
            </w:r>
            <w:r w:rsidRPr="00C343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or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C343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ist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worker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actor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artist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и употребление в 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устной и письменной речи слов, образованных с использованием основных способов словообразования – конверсии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C343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play</w:t>
            </w:r>
            <w:r w:rsidRPr="00C343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C343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play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языковой догадки для распознавания интернациональных слов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pilot</w:t>
            </w:r>
            <w:r w:rsidRPr="00C343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film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2.4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Грамматическая сторона речи 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Глаголы в </w:t>
            </w:r>
            <w:r>
              <w:rPr>
                <w:rFonts w:ascii="Times New Roman" w:hAnsi="Times New Roman"/>
                <w:color w:val="000000"/>
                <w:sz w:val="24"/>
              </w:rPr>
              <w:t>Present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</w:rPr>
              <w:t>Past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Simple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Present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Continuous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повествовательных (у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твердительных и отрицательных) и вопросительных (общий и специальный вопросы) предложениях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Модальные глаголы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must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have</w:t>
            </w:r>
            <w:r w:rsidRPr="00C343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</w:p>
        </w:tc>
      </w:tr>
      <w:tr w:rsidR="00B415EC">
        <w:trPr>
          <w:trHeight w:val="144"/>
          <w:tblCellSpacing w:w="0" w:type="dxa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be going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Future Simple Tense для выражения будущего действия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am going to have my birthday party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on Saturday. Wait, I’ll help you.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B415EC">
        <w:trPr>
          <w:trHeight w:val="144"/>
          <w:tblCellSpacing w:w="0" w:type="dxa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Отрицательное местоимение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Степени сравнения прилагательных (формы, образованные по правилу, и исключения: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good</w:t>
            </w:r>
            <w:r w:rsidRPr="00C343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better</w:t>
            </w:r>
            <w:r w:rsidRPr="00C343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</w:t>
            </w:r>
            <w:r w:rsidRPr="00C343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)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best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bad</w:t>
            </w:r>
            <w:r w:rsidRPr="00C343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worse</w:t>
            </w:r>
            <w:r w:rsidRPr="00C343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</w:t>
            </w:r>
            <w:r w:rsidRPr="00C343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)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worst</w:t>
            </w:r>
            <w:r w:rsidRPr="00C343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)</w:t>
            </w:r>
          </w:p>
        </w:tc>
      </w:tr>
      <w:tr w:rsidR="00B415EC">
        <w:trPr>
          <w:trHeight w:val="144"/>
          <w:tblCellSpacing w:w="0" w:type="dxa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Наречия времени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Обозначение 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даты и года. Обозначение времени (</w:t>
            </w:r>
            <w:r w:rsidRPr="00C343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5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</w:t>
            </w:r>
            <w:r w:rsidRPr="00C343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clock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r w:rsidRPr="00C343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3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am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C343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2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pm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B415EC">
        <w:trPr>
          <w:trHeight w:val="144"/>
          <w:tblCellSpacing w:w="0" w:type="dxa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Социокультурные знания и умения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Знание и использование некоторых социокультурных элементов 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речевого поведенческого этикета, принятого в стране (странах) изучаемого языка, в некоторых 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ситуациях общения: приветствие, прощание, знакомство, выражение благодарности, извинение, поздравление с днём рождения, Новым годом, Рождеством, разговор по телефону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Знание произведений детского фольклора (рифмовок, стихов, песенок), персонажей 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детских книг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Краткое представление своей страны и страны (стран) изучаемого языка (названия стран и их столиц, название родного населенного пункта, цвета национальных флагов, основные достопримечательности)</w:t>
            </w:r>
          </w:p>
        </w:tc>
      </w:tr>
      <w:tr w:rsidR="00B415EC">
        <w:trPr>
          <w:trHeight w:val="144"/>
          <w:tblCellSpacing w:w="0" w:type="dxa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Компенсаторные умения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при чтении и аудировании языковой догадки (умения понять значение незнакомого слова или новое значение знакомого слова из контекста)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в качестве опоры при формулировании собственных высказываний ключевых слов, вопросов, картинок, фотограф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ий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Прогнозирование содержание текста для чтения на основе заголовка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Игнорирование информации, не являющейся необходимой для понимания основного содержания прочитанного (прослушанного) текста или для нахождения в тексте запрашиваемой информации</w:t>
            </w:r>
          </w:p>
        </w:tc>
      </w:tr>
      <w:tr w:rsidR="00B415EC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Тематическое содержание речи</w:t>
            </w:r>
          </w:p>
        </w:tc>
      </w:tr>
      <w:tr w:rsidR="00B415EC">
        <w:trPr>
          <w:trHeight w:val="144"/>
          <w:tblCellSpacing w:w="0" w:type="dxa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А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both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моего «я». Моя семья. Мой день рождения, подарки. Моя любимая еда. </w:t>
            </w:r>
            <w:r>
              <w:rPr>
                <w:rFonts w:ascii="Times New Roman" w:hAnsi="Times New Roman"/>
                <w:color w:val="000000"/>
                <w:sz w:val="24"/>
              </w:rPr>
              <w:t>Мой день (распорядок дня, домашние обязанности)</w:t>
            </w:r>
          </w:p>
        </w:tc>
      </w:tr>
      <w:tr w:rsidR="00B415EC">
        <w:trPr>
          <w:trHeight w:val="144"/>
          <w:tblCellSpacing w:w="0" w:type="dxa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Б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both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моих увлечений. Любимая игрушка, игра. Мой питомец. Любимые занятия. Занятия спортом.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Любимая </w:t>
            </w:r>
            <w:r>
              <w:rPr>
                <w:rFonts w:ascii="Times New Roman" w:hAnsi="Times New Roman"/>
                <w:color w:val="000000"/>
                <w:sz w:val="24"/>
              </w:rPr>
              <w:t>сказка (история, рассказ). Выходной день. Каникулы</w:t>
            </w:r>
          </w:p>
        </w:tc>
      </w:tr>
      <w:tr w:rsidR="00B415EC">
        <w:trPr>
          <w:trHeight w:val="144"/>
          <w:tblCellSpacing w:w="0" w:type="dxa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В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both"/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Мир вокруг меня. Моя комната (квартира, дом), предметы мебели и интерьера. Моя школа, любимые учебные предметы. Мои друзья, их внешность и черты характера. Моя малая родина (город, село и другие). Путеш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ествия. Дикие и домашние животные. </w:t>
            </w:r>
            <w:r>
              <w:rPr>
                <w:rFonts w:ascii="Times New Roman" w:hAnsi="Times New Roman"/>
                <w:color w:val="000000"/>
                <w:sz w:val="24"/>
              </w:rPr>
              <w:t>Погода. Времена года (месяцы). Покупки</w:t>
            </w:r>
          </w:p>
        </w:tc>
      </w:tr>
      <w:tr w:rsidR="00B415EC" w:rsidRPr="00C34362">
        <w:trPr>
          <w:trHeight w:val="144"/>
          <w:tblCellSpacing w:w="0" w:type="dxa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B415EC" w:rsidRDefault="009B7FC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Г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B415EC" w:rsidRPr="00C34362" w:rsidRDefault="009B7FC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страны изучаемого языка. Россия и страна (страны) изучаемого языка. Их столицы, основные достопримечательности и некоторые интересные факты. Произведения детского </w:t>
            </w:r>
            <w:r w:rsidRPr="00C34362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фольклора. Литературные персонажи детских книг. Праздники родной страны и страны (стран) изучаемого языка</w:t>
            </w:r>
          </w:p>
        </w:tc>
      </w:tr>
    </w:tbl>
    <w:p w:rsidR="00B415EC" w:rsidRPr="00C34362" w:rsidRDefault="00B415EC">
      <w:pPr>
        <w:spacing w:after="0"/>
        <w:ind w:left="120"/>
        <w:rPr>
          <w:lang w:val="ru-RU"/>
        </w:rPr>
      </w:pPr>
    </w:p>
    <w:p w:rsidR="00B415EC" w:rsidRPr="00C34362" w:rsidRDefault="00B415EC">
      <w:pPr>
        <w:rPr>
          <w:lang w:val="ru-RU"/>
        </w:rPr>
        <w:sectPr w:rsidR="00B415EC" w:rsidRPr="00C34362">
          <w:pgSz w:w="11906" w:h="16383"/>
          <w:pgMar w:top="1134" w:right="850" w:bottom="1134" w:left="1701" w:header="720" w:footer="720" w:gutter="0"/>
          <w:cols w:space="720"/>
        </w:sectPr>
      </w:pPr>
      <w:bookmarkStart w:id="19" w:name="block-66844875"/>
    </w:p>
    <w:bookmarkEnd w:id="19"/>
    <w:p w:rsidR="00B415EC" w:rsidRPr="00C34362" w:rsidRDefault="009B7FCB">
      <w:pPr>
        <w:spacing w:after="0"/>
        <w:ind w:left="120"/>
        <w:rPr>
          <w:lang w:val="ru-RU"/>
        </w:rPr>
      </w:pPr>
      <w:r w:rsidRPr="00C34362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B415EC" w:rsidRPr="00C34362" w:rsidRDefault="009B7FCB">
      <w:pPr>
        <w:spacing w:after="0" w:line="480" w:lineRule="auto"/>
        <w:ind w:left="120"/>
        <w:rPr>
          <w:lang w:val="ru-RU"/>
        </w:rPr>
      </w:pPr>
      <w:r w:rsidRPr="00C34362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B415EC" w:rsidRPr="00C34362" w:rsidRDefault="009B7FCB">
      <w:pPr>
        <w:spacing w:after="0" w:line="480" w:lineRule="auto"/>
        <w:ind w:left="120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 xml:space="preserve">• Английский язык. 3-й класс: учебник: в </w:t>
      </w:r>
      <w:r w:rsidRPr="00C34362">
        <w:rPr>
          <w:rFonts w:ascii="Times New Roman" w:hAnsi="Times New Roman"/>
          <w:color w:val="000000"/>
          <w:sz w:val="28"/>
          <w:lang w:val="ru-RU"/>
        </w:rPr>
        <w:t>2 частях; 13-е издание, переработанное Быкова Н.И., Дули Д., Поспелова М.Д. и др. Акционерное общество «Издательство «Просвещение»</w:t>
      </w:r>
      <w:r w:rsidRPr="00C34362">
        <w:rPr>
          <w:sz w:val="28"/>
          <w:lang w:val="ru-RU"/>
        </w:rPr>
        <w:br/>
      </w:r>
      <w:bookmarkStart w:id="20" w:name="3ebe050c-3cd2-444b-8088-a22b4a95044d"/>
      <w:r w:rsidRPr="00C34362">
        <w:rPr>
          <w:rFonts w:ascii="Times New Roman" w:hAnsi="Times New Roman"/>
          <w:color w:val="000000"/>
          <w:sz w:val="28"/>
          <w:lang w:val="ru-RU"/>
        </w:rPr>
        <w:t xml:space="preserve"> • Английский язык. 4-й класс: учебник: в 2 частях; 18-е издание, переработанное Быкова Н.И., Дули Д., Поспелова М.Д. и др. А</w:t>
      </w:r>
      <w:r w:rsidRPr="00C34362">
        <w:rPr>
          <w:rFonts w:ascii="Times New Roman" w:hAnsi="Times New Roman"/>
          <w:color w:val="000000"/>
          <w:sz w:val="28"/>
          <w:lang w:val="ru-RU"/>
        </w:rPr>
        <w:t>кционерное общество «Издательство «Просвещение»</w:t>
      </w:r>
      <w:bookmarkEnd w:id="20"/>
    </w:p>
    <w:p w:rsidR="00B415EC" w:rsidRPr="00C34362" w:rsidRDefault="00B415EC">
      <w:pPr>
        <w:spacing w:after="0" w:line="480" w:lineRule="auto"/>
        <w:ind w:left="120"/>
        <w:rPr>
          <w:lang w:val="ru-RU"/>
        </w:rPr>
      </w:pPr>
    </w:p>
    <w:p w:rsidR="00B415EC" w:rsidRPr="00C34362" w:rsidRDefault="00B415EC">
      <w:pPr>
        <w:spacing w:after="0"/>
        <w:ind w:left="120"/>
        <w:rPr>
          <w:lang w:val="ru-RU"/>
        </w:rPr>
      </w:pPr>
    </w:p>
    <w:p w:rsidR="00B415EC" w:rsidRPr="00C34362" w:rsidRDefault="009B7FCB">
      <w:pPr>
        <w:spacing w:after="0" w:line="480" w:lineRule="auto"/>
        <w:ind w:left="120"/>
        <w:rPr>
          <w:lang w:val="ru-RU"/>
        </w:rPr>
      </w:pPr>
      <w:r w:rsidRPr="00C34362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B415EC" w:rsidRPr="00C34362" w:rsidRDefault="009B7FCB">
      <w:pPr>
        <w:spacing w:after="0" w:line="480" w:lineRule="auto"/>
        <w:ind w:left="120"/>
        <w:rPr>
          <w:lang w:val="ru-RU"/>
        </w:rPr>
      </w:pPr>
      <w:r w:rsidRPr="00C34362">
        <w:rPr>
          <w:rFonts w:ascii="Times New Roman" w:hAnsi="Times New Roman"/>
          <w:color w:val="000000"/>
          <w:sz w:val="28"/>
          <w:lang w:val="ru-RU"/>
        </w:rPr>
        <w:t xml:space="preserve">Быкова Н.И., Дули Дж., Поспелова М.Д., Эванс В. Английский язык. Контрольные задания. 3,4 класс: пособие для общеобразовательных учреждений. М.: </w:t>
      </w:r>
      <w:r>
        <w:rPr>
          <w:rFonts w:ascii="Times New Roman" w:hAnsi="Times New Roman"/>
          <w:color w:val="000000"/>
          <w:sz w:val="28"/>
        </w:rPr>
        <w:t>Express</w:t>
      </w:r>
      <w:r w:rsidRPr="00C34362">
        <w:rPr>
          <w:sz w:val="28"/>
          <w:lang w:val="ru-RU"/>
        </w:rPr>
        <w:br/>
      </w:r>
      <w:r w:rsidRPr="00C3436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Publishing</w:t>
      </w:r>
      <w:r w:rsidRPr="00C34362">
        <w:rPr>
          <w:rFonts w:ascii="Times New Roman" w:hAnsi="Times New Roman"/>
          <w:color w:val="000000"/>
          <w:sz w:val="28"/>
          <w:lang w:val="ru-RU"/>
        </w:rPr>
        <w:t>: Просв</w:t>
      </w:r>
      <w:r w:rsidRPr="00C34362">
        <w:rPr>
          <w:rFonts w:ascii="Times New Roman" w:hAnsi="Times New Roman"/>
          <w:color w:val="000000"/>
          <w:sz w:val="28"/>
          <w:lang w:val="ru-RU"/>
        </w:rPr>
        <w:t>ещение</w:t>
      </w:r>
      <w:r w:rsidRPr="00C34362">
        <w:rPr>
          <w:sz w:val="28"/>
          <w:lang w:val="ru-RU"/>
        </w:rPr>
        <w:br/>
      </w:r>
      <w:bookmarkStart w:id="21" w:name="ef50412f-115f-472a-bc67-2000ac20df62"/>
      <w:r w:rsidRPr="00C34362">
        <w:rPr>
          <w:rFonts w:ascii="Times New Roman" w:hAnsi="Times New Roman"/>
          <w:color w:val="000000"/>
          <w:sz w:val="28"/>
          <w:lang w:val="ru-RU"/>
        </w:rPr>
        <w:t xml:space="preserve"> Методические пособия к учебникам </w:t>
      </w:r>
      <w:bookmarkEnd w:id="21"/>
    </w:p>
    <w:p w:rsidR="00B415EC" w:rsidRPr="00C34362" w:rsidRDefault="00B415EC">
      <w:pPr>
        <w:spacing w:after="0"/>
        <w:ind w:left="120"/>
        <w:rPr>
          <w:lang w:val="ru-RU"/>
        </w:rPr>
      </w:pPr>
    </w:p>
    <w:p w:rsidR="00B415EC" w:rsidRPr="00C34362" w:rsidRDefault="009B7FCB">
      <w:pPr>
        <w:spacing w:after="0" w:line="480" w:lineRule="auto"/>
        <w:ind w:left="120"/>
        <w:rPr>
          <w:lang w:val="ru-RU"/>
        </w:rPr>
      </w:pPr>
      <w:r w:rsidRPr="00C34362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B415EC" w:rsidRPr="00C34362" w:rsidRDefault="009B7FCB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http</w:t>
      </w:r>
      <w:r w:rsidRPr="00C34362">
        <w:rPr>
          <w:rFonts w:ascii="Times New Roman" w:hAnsi="Times New Roman"/>
          <w:color w:val="000000"/>
          <w:sz w:val="28"/>
          <w:lang w:val="ru-RU"/>
        </w:rPr>
        <w:t>: \\</w:t>
      </w:r>
      <w:r>
        <w:rPr>
          <w:rFonts w:ascii="Times New Roman" w:hAnsi="Times New Roman"/>
          <w:color w:val="000000"/>
          <w:sz w:val="28"/>
        </w:rPr>
        <w:t>prosv</w:t>
      </w:r>
      <w:r w:rsidRPr="00C3436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C34362">
        <w:rPr>
          <w:rFonts w:ascii="Times New Roman" w:hAnsi="Times New Roman"/>
          <w:color w:val="000000"/>
          <w:sz w:val="28"/>
          <w:lang w:val="ru-RU"/>
        </w:rPr>
        <w:t>\</w:t>
      </w:r>
      <w:r>
        <w:rPr>
          <w:rFonts w:ascii="Times New Roman" w:hAnsi="Times New Roman"/>
          <w:color w:val="000000"/>
          <w:sz w:val="28"/>
        </w:rPr>
        <w:t>umk</w:t>
      </w:r>
      <w:r w:rsidRPr="00C34362">
        <w:rPr>
          <w:rFonts w:ascii="Times New Roman" w:hAnsi="Times New Roman"/>
          <w:color w:val="000000"/>
          <w:sz w:val="28"/>
          <w:lang w:val="ru-RU"/>
        </w:rPr>
        <w:t>\</w:t>
      </w:r>
      <w:r>
        <w:rPr>
          <w:rFonts w:ascii="Times New Roman" w:hAnsi="Times New Roman"/>
          <w:color w:val="000000"/>
          <w:sz w:val="28"/>
        </w:rPr>
        <w:t>spotlight</w:t>
      </w:r>
      <w:r w:rsidRPr="00C34362">
        <w:rPr>
          <w:sz w:val="28"/>
          <w:lang w:val="ru-RU"/>
        </w:rPr>
        <w:br/>
      </w:r>
      <w:r w:rsidRPr="00C34362">
        <w:rPr>
          <w:rFonts w:ascii="Times New Roman" w:hAnsi="Times New Roman"/>
          <w:color w:val="000000"/>
          <w:sz w:val="28"/>
          <w:lang w:val="ru-RU"/>
        </w:rPr>
        <w:t xml:space="preserve"> 1. </w:t>
      </w:r>
      <w:r>
        <w:rPr>
          <w:rFonts w:ascii="Times New Roman" w:hAnsi="Times New Roman"/>
          <w:color w:val="000000"/>
          <w:sz w:val="28"/>
        </w:rPr>
        <w:t>http</w:t>
      </w:r>
      <w:r w:rsidRPr="00C34362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C3436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lingvo</w:t>
      </w:r>
      <w:r w:rsidRPr="00C34362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online</w:t>
      </w:r>
      <w:r w:rsidRPr="00C3436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C34362">
        <w:rPr>
          <w:rFonts w:ascii="Times New Roman" w:hAnsi="Times New Roman"/>
          <w:color w:val="000000"/>
          <w:sz w:val="28"/>
          <w:lang w:val="ru-RU"/>
        </w:rPr>
        <w:t>/</w:t>
      </w:r>
      <w:r w:rsidRPr="00C34362">
        <w:rPr>
          <w:sz w:val="28"/>
          <w:lang w:val="ru-RU"/>
        </w:rPr>
        <w:br/>
      </w:r>
      <w:r w:rsidRPr="00C34362">
        <w:rPr>
          <w:rFonts w:ascii="Times New Roman" w:hAnsi="Times New Roman"/>
          <w:color w:val="000000"/>
          <w:sz w:val="28"/>
          <w:lang w:val="ru-RU"/>
        </w:rPr>
        <w:t xml:space="preserve"> 2. </w:t>
      </w:r>
      <w:r>
        <w:rPr>
          <w:rFonts w:ascii="Times New Roman" w:hAnsi="Times New Roman"/>
          <w:color w:val="000000"/>
          <w:sz w:val="28"/>
        </w:rPr>
        <w:t>http</w:t>
      </w:r>
      <w:r w:rsidRPr="00C34362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C3436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english</w:t>
      </w:r>
      <w:r w:rsidRPr="00C3436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language</w:t>
      </w:r>
      <w:r w:rsidRPr="00C3436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C34362">
        <w:rPr>
          <w:rFonts w:ascii="Times New Roman" w:hAnsi="Times New Roman"/>
          <w:color w:val="000000"/>
          <w:sz w:val="28"/>
          <w:lang w:val="ru-RU"/>
        </w:rPr>
        <w:t>/</w:t>
      </w:r>
      <w:r w:rsidRPr="00C34362">
        <w:rPr>
          <w:sz w:val="28"/>
          <w:lang w:val="ru-RU"/>
        </w:rPr>
        <w:br/>
      </w:r>
      <w:r w:rsidRPr="00C34362">
        <w:rPr>
          <w:rFonts w:ascii="Times New Roman" w:hAnsi="Times New Roman"/>
          <w:color w:val="000000"/>
          <w:sz w:val="28"/>
          <w:lang w:val="ru-RU"/>
        </w:rPr>
        <w:t xml:space="preserve"> 3. </w:t>
      </w:r>
      <w:r>
        <w:rPr>
          <w:rFonts w:ascii="Times New Roman" w:hAnsi="Times New Roman"/>
          <w:color w:val="000000"/>
          <w:sz w:val="28"/>
        </w:rPr>
        <w:t>http</w:t>
      </w:r>
      <w:r w:rsidRPr="00C34362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real</w:t>
      </w:r>
      <w:r w:rsidRPr="00C34362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english</w:t>
      </w:r>
      <w:r w:rsidRPr="00C3436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C34362">
        <w:rPr>
          <w:sz w:val="28"/>
          <w:lang w:val="ru-RU"/>
        </w:rPr>
        <w:br/>
      </w:r>
      <w:r w:rsidRPr="00C34362">
        <w:rPr>
          <w:rFonts w:ascii="Times New Roman" w:hAnsi="Times New Roman"/>
          <w:color w:val="000000"/>
          <w:sz w:val="28"/>
          <w:lang w:val="ru-RU"/>
        </w:rPr>
        <w:lastRenderedPageBreak/>
        <w:t xml:space="preserve"> 4. </w:t>
      </w:r>
      <w:r>
        <w:rPr>
          <w:rFonts w:ascii="Times New Roman" w:hAnsi="Times New Roman"/>
          <w:color w:val="000000"/>
          <w:sz w:val="28"/>
        </w:rPr>
        <w:t>http</w:t>
      </w:r>
      <w:r w:rsidRPr="00C34362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C3436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urikor</w:t>
      </w:r>
      <w:r w:rsidRPr="00C3436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net</w:t>
      </w:r>
      <w:r w:rsidRPr="00C34362">
        <w:rPr>
          <w:sz w:val="28"/>
          <w:lang w:val="ru-RU"/>
        </w:rPr>
        <w:br/>
      </w:r>
      <w:r w:rsidRPr="00C34362">
        <w:rPr>
          <w:rFonts w:ascii="Times New Roman" w:hAnsi="Times New Roman"/>
          <w:color w:val="000000"/>
          <w:sz w:val="28"/>
          <w:lang w:val="ru-RU"/>
        </w:rPr>
        <w:t xml:space="preserve"> 5.</w:t>
      </w:r>
      <w:r w:rsidRPr="00C3436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C34362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learn</w:t>
      </w:r>
      <w:r w:rsidRPr="00C34362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english</w:t>
      </w:r>
      <w:r w:rsidRPr="00C3436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ucoz</w:t>
      </w:r>
      <w:r w:rsidRPr="00C3436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C34362">
        <w:rPr>
          <w:sz w:val="28"/>
          <w:lang w:val="ru-RU"/>
        </w:rPr>
        <w:br/>
      </w:r>
      <w:r w:rsidRPr="00C34362">
        <w:rPr>
          <w:rFonts w:ascii="Times New Roman" w:hAnsi="Times New Roman"/>
          <w:color w:val="000000"/>
          <w:sz w:val="28"/>
          <w:lang w:val="ru-RU"/>
        </w:rPr>
        <w:t xml:space="preserve"> 6. </w:t>
      </w:r>
      <w:r>
        <w:rPr>
          <w:rFonts w:ascii="Times New Roman" w:hAnsi="Times New Roman"/>
          <w:color w:val="000000"/>
          <w:sz w:val="28"/>
        </w:rPr>
        <w:t>http</w:t>
      </w:r>
      <w:r w:rsidRPr="00C34362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C3436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langust</w:t>
      </w:r>
      <w:r w:rsidRPr="00C3436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C34362">
        <w:rPr>
          <w:sz w:val="28"/>
          <w:lang w:val="ru-RU"/>
        </w:rPr>
        <w:br/>
      </w:r>
      <w:r w:rsidRPr="00C34362">
        <w:rPr>
          <w:rFonts w:ascii="Times New Roman" w:hAnsi="Times New Roman"/>
          <w:color w:val="000000"/>
          <w:sz w:val="28"/>
          <w:lang w:val="ru-RU"/>
        </w:rPr>
        <w:t xml:space="preserve"> 7. </w:t>
      </w:r>
      <w:r>
        <w:rPr>
          <w:rFonts w:ascii="Times New Roman" w:hAnsi="Times New Roman"/>
          <w:color w:val="000000"/>
          <w:sz w:val="28"/>
        </w:rPr>
        <w:t>http</w:t>
      </w:r>
      <w:r w:rsidRPr="00C34362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C3436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native</w:t>
      </w:r>
      <w:r w:rsidRPr="00C34362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english</w:t>
      </w:r>
      <w:r w:rsidRPr="00C3436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C34362">
        <w:rPr>
          <w:sz w:val="28"/>
          <w:lang w:val="ru-RU"/>
        </w:rPr>
        <w:br/>
      </w:r>
      <w:r w:rsidRPr="00C34362">
        <w:rPr>
          <w:rFonts w:ascii="Times New Roman" w:hAnsi="Times New Roman"/>
          <w:color w:val="000000"/>
          <w:sz w:val="28"/>
          <w:lang w:val="ru-RU"/>
        </w:rPr>
        <w:t xml:space="preserve"> 8. </w:t>
      </w:r>
      <w:r>
        <w:rPr>
          <w:rFonts w:ascii="Times New Roman" w:hAnsi="Times New Roman"/>
          <w:color w:val="000000"/>
          <w:sz w:val="28"/>
        </w:rPr>
        <w:t>http</w:t>
      </w:r>
      <w:r w:rsidRPr="00C34362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C3436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myenglishpages</w:t>
      </w:r>
      <w:r w:rsidRPr="00C3436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com</w:t>
      </w:r>
      <w:r w:rsidRPr="00C34362">
        <w:rPr>
          <w:sz w:val="28"/>
          <w:lang w:val="ru-RU"/>
        </w:rPr>
        <w:br/>
      </w:r>
      <w:r w:rsidRPr="00C34362">
        <w:rPr>
          <w:rFonts w:ascii="Times New Roman" w:hAnsi="Times New Roman"/>
          <w:color w:val="000000"/>
          <w:sz w:val="28"/>
          <w:lang w:val="ru-RU"/>
        </w:rPr>
        <w:t xml:space="preserve"> 9. </w:t>
      </w:r>
      <w:r>
        <w:rPr>
          <w:rFonts w:ascii="Times New Roman" w:hAnsi="Times New Roman"/>
          <w:color w:val="000000"/>
          <w:sz w:val="28"/>
        </w:rPr>
        <w:t>http</w:t>
      </w:r>
      <w:r w:rsidRPr="00C34362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nestudent</w:t>
      </w:r>
      <w:r w:rsidRPr="00C3436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C34362">
        <w:rPr>
          <w:sz w:val="28"/>
          <w:lang w:val="ru-RU"/>
        </w:rPr>
        <w:br/>
      </w:r>
      <w:r w:rsidRPr="00C34362">
        <w:rPr>
          <w:rFonts w:ascii="Times New Roman" w:hAnsi="Times New Roman"/>
          <w:color w:val="000000"/>
          <w:sz w:val="28"/>
          <w:lang w:val="ru-RU"/>
        </w:rPr>
        <w:t xml:space="preserve"> 10. </w:t>
      </w:r>
      <w:r>
        <w:rPr>
          <w:rFonts w:ascii="Times New Roman" w:hAnsi="Times New Roman"/>
          <w:color w:val="000000"/>
          <w:sz w:val="28"/>
        </w:rPr>
        <w:t>http</w:t>
      </w:r>
      <w:r w:rsidRPr="00C34362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C3436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prosv</w:t>
      </w:r>
      <w:r w:rsidRPr="00C3436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C34362">
        <w:rPr>
          <w:rFonts w:ascii="Times New Roman" w:hAnsi="Times New Roman"/>
          <w:color w:val="000000"/>
          <w:sz w:val="28"/>
          <w:lang w:val="ru-RU"/>
        </w:rPr>
        <w:t>/</w:t>
      </w:r>
      <w:r w:rsidRPr="00C34362">
        <w:rPr>
          <w:sz w:val="28"/>
          <w:lang w:val="ru-RU"/>
        </w:rPr>
        <w:br/>
      </w:r>
      <w:r w:rsidRPr="00C34362">
        <w:rPr>
          <w:rFonts w:ascii="Times New Roman" w:hAnsi="Times New Roman"/>
          <w:color w:val="000000"/>
          <w:sz w:val="28"/>
          <w:lang w:val="ru-RU"/>
        </w:rPr>
        <w:t xml:space="preserve"> 11. </w:t>
      </w:r>
      <w:r>
        <w:rPr>
          <w:rFonts w:ascii="Times New Roman" w:hAnsi="Times New Roman"/>
          <w:color w:val="000000"/>
          <w:sz w:val="28"/>
        </w:rPr>
        <w:t>http</w:t>
      </w:r>
      <w:r w:rsidRPr="00C34362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na</w:t>
      </w:r>
      <w:r w:rsidRPr="00C34362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za</w:t>
      </w:r>
      <w:r w:rsidRPr="00C3436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ucoz</w:t>
      </w:r>
      <w:r w:rsidRPr="00C3436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C34362">
        <w:rPr>
          <w:sz w:val="28"/>
          <w:lang w:val="ru-RU"/>
        </w:rPr>
        <w:br/>
      </w:r>
      <w:r w:rsidRPr="00C34362">
        <w:rPr>
          <w:rFonts w:ascii="Times New Roman" w:hAnsi="Times New Roman"/>
          <w:color w:val="000000"/>
          <w:sz w:val="28"/>
          <w:lang w:val="ru-RU"/>
        </w:rPr>
        <w:t xml:space="preserve"> 12. </w:t>
      </w:r>
      <w:r>
        <w:rPr>
          <w:rFonts w:ascii="Times New Roman" w:hAnsi="Times New Roman"/>
          <w:color w:val="000000"/>
          <w:sz w:val="28"/>
        </w:rPr>
        <w:t>http</w:t>
      </w:r>
      <w:r w:rsidRPr="00C34362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C3436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english</w:t>
      </w:r>
      <w:r w:rsidRPr="00C3436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inrussia</w:t>
      </w:r>
      <w:r w:rsidRPr="00C3436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org</w:t>
      </w:r>
      <w:r w:rsidRPr="00C34362">
        <w:rPr>
          <w:sz w:val="28"/>
          <w:lang w:val="ru-RU"/>
        </w:rPr>
        <w:br/>
      </w:r>
      <w:r w:rsidRPr="00C34362">
        <w:rPr>
          <w:rFonts w:ascii="Times New Roman" w:hAnsi="Times New Roman"/>
          <w:color w:val="000000"/>
          <w:sz w:val="28"/>
          <w:lang w:val="ru-RU"/>
        </w:rPr>
        <w:t xml:space="preserve"> 13. </w:t>
      </w:r>
      <w:r>
        <w:rPr>
          <w:rFonts w:ascii="Times New Roman" w:hAnsi="Times New Roman"/>
          <w:color w:val="000000"/>
          <w:sz w:val="28"/>
        </w:rPr>
        <w:t>http</w:t>
      </w:r>
      <w:r w:rsidRPr="00C34362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angl</w:t>
      </w:r>
      <w:r w:rsidRPr="00C3436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visits</w:t>
      </w:r>
      <w:r w:rsidRPr="00C3436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C34362">
        <w:rPr>
          <w:rFonts w:ascii="Times New Roman" w:hAnsi="Times New Roman"/>
          <w:color w:val="000000"/>
          <w:sz w:val="28"/>
          <w:lang w:val="ru-RU"/>
        </w:rPr>
        <w:t>/</w:t>
      </w:r>
      <w:r w:rsidRPr="00C34362">
        <w:rPr>
          <w:sz w:val="28"/>
          <w:lang w:val="ru-RU"/>
        </w:rPr>
        <w:br/>
      </w:r>
      <w:r w:rsidRPr="00C34362">
        <w:rPr>
          <w:rFonts w:ascii="Times New Roman" w:hAnsi="Times New Roman"/>
          <w:color w:val="000000"/>
          <w:sz w:val="28"/>
          <w:lang w:val="ru-RU"/>
        </w:rPr>
        <w:t xml:space="preserve"> 14. </w:t>
      </w:r>
      <w:r>
        <w:rPr>
          <w:rFonts w:ascii="Times New Roman" w:hAnsi="Times New Roman"/>
          <w:color w:val="000000"/>
          <w:sz w:val="28"/>
        </w:rPr>
        <w:t>http</w:t>
      </w:r>
      <w:r w:rsidRPr="00C34362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C3436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translate</w:t>
      </w:r>
      <w:r w:rsidRPr="00C3436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C34362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http</w:t>
      </w:r>
      <w:r w:rsidRPr="00C34362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londinium</w:t>
      </w:r>
      <w:r w:rsidRPr="00C3436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com</w:t>
      </w:r>
      <w:r w:rsidRPr="00C34362">
        <w:rPr>
          <w:rFonts w:ascii="Times New Roman" w:hAnsi="Times New Roman"/>
          <w:color w:val="000000"/>
          <w:sz w:val="28"/>
          <w:lang w:val="ru-RU"/>
        </w:rPr>
        <w:t>/</w:t>
      </w:r>
      <w:r w:rsidRPr="00C34362">
        <w:rPr>
          <w:sz w:val="28"/>
          <w:lang w:val="ru-RU"/>
        </w:rPr>
        <w:br/>
      </w:r>
      <w:r w:rsidRPr="00C34362">
        <w:rPr>
          <w:rFonts w:ascii="Times New Roman" w:hAnsi="Times New Roman"/>
          <w:color w:val="000000"/>
          <w:sz w:val="28"/>
          <w:lang w:val="ru-RU"/>
        </w:rPr>
        <w:t xml:space="preserve"> 15. </w:t>
      </w:r>
      <w:r>
        <w:rPr>
          <w:rFonts w:ascii="Times New Roman" w:hAnsi="Times New Roman"/>
          <w:color w:val="000000"/>
          <w:sz w:val="28"/>
        </w:rPr>
        <w:t>http</w:t>
      </w:r>
      <w:r w:rsidRPr="00C34362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C3436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londontown</w:t>
      </w:r>
      <w:r w:rsidRPr="00C3436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com</w:t>
      </w:r>
      <w:r w:rsidRPr="00C34362">
        <w:rPr>
          <w:rFonts w:ascii="Times New Roman" w:hAnsi="Times New Roman"/>
          <w:color w:val="000000"/>
          <w:sz w:val="28"/>
          <w:lang w:val="ru-RU"/>
        </w:rPr>
        <w:t>/</w:t>
      </w:r>
      <w:r w:rsidRPr="00C34362">
        <w:rPr>
          <w:sz w:val="28"/>
          <w:lang w:val="ru-RU"/>
        </w:rPr>
        <w:br/>
      </w:r>
      <w:r w:rsidRPr="00C34362">
        <w:rPr>
          <w:rFonts w:ascii="Times New Roman" w:hAnsi="Times New Roman"/>
          <w:color w:val="000000"/>
          <w:sz w:val="28"/>
          <w:lang w:val="ru-RU"/>
        </w:rPr>
        <w:t xml:space="preserve"> 16. </w:t>
      </w:r>
      <w:r>
        <w:rPr>
          <w:rFonts w:ascii="Times New Roman" w:hAnsi="Times New Roman"/>
          <w:color w:val="000000"/>
          <w:sz w:val="28"/>
        </w:rPr>
        <w:t>www</w:t>
      </w:r>
      <w:r w:rsidRPr="00C3436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eclipsecrossword</w:t>
      </w:r>
      <w:r w:rsidRPr="00C3436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com</w:t>
      </w:r>
      <w:r w:rsidRPr="00C34362">
        <w:rPr>
          <w:rFonts w:ascii="Times New Roman" w:hAnsi="Times New Roman"/>
          <w:color w:val="000000"/>
          <w:sz w:val="28"/>
          <w:lang w:val="ru-RU"/>
        </w:rPr>
        <w:t xml:space="preserve"> учебные кроссворды (лексика и грамматика)</w:t>
      </w:r>
      <w:r w:rsidRPr="00C34362">
        <w:rPr>
          <w:sz w:val="28"/>
          <w:lang w:val="ru-RU"/>
        </w:rPr>
        <w:br/>
      </w:r>
      <w:r w:rsidRPr="00C34362">
        <w:rPr>
          <w:rFonts w:ascii="Times New Roman" w:hAnsi="Times New Roman"/>
          <w:color w:val="000000"/>
          <w:sz w:val="28"/>
          <w:lang w:val="ru-RU"/>
        </w:rPr>
        <w:t xml:space="preserve"> 17. </w:t>
      </w:r>
      <w:r>
        <w:rPr>
          <w:rFonts w:ascii="Times New Roman" w:hAnsi="Times New Roman"/>
          <w:color w:val="000000"/>
          <w:sz w:val="28"/>
        </w:rPr>
        <w:t>http</w:t>
      </w:r>
      <w:r w:rsidRPr="00C34362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C3436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discoveryeducation</w:t>
      </w:r>
      <w:r w:rsidRPr="00C3436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com</w:t>
      </w:r>
      <w:r w:rsidRPr="00C34362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free</w:t>
      </w:r>
      <w:r w:rsidRPr="00C34362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puzzlemaker</w:t>
      </w:r>
      <w:r w:rsidRPr="00C34362">
        <w:rPr>
          <w:rFonts w:ascii="Times New Roman" w:hAnsi="Times New Roman"/>
          <w:color w:val="000000"/>
          <w:sz w:val="28"/>
          <w:lang w:val="ru-RU"/>
        </w:rPr>
        <w:t xml:space="preserve"> кроссворды, голов</w:t>
      </w:r>
      <w:r w:rsidRPr="00C34362">
        <w:rPr>
          <w:rFonts w:ascii="Times New Roman" w:hAnsi="Times New Roman"/>
          <w:color w:val="000000"/>
          <w:sz w:val="28"/>
          <w:lang w:val="ru-RU"/>
        </w:rPr>
        <w:t>оломки</w:t>
      </w:r>
      <w:r w:rsidRPr="00C34362">
        <w:rPr>
          <w:sz w:val="28"/>
          <w:lang w:val="ru-RU"/>
        </w:rPr>
        <w:br/>
      </w:r>
      <w:r w:rsidRPr="00C34362">
        <w:rPr>
          <w:rFonts w:ascii="Times New Roman" w:hAnsi="Times New Roman"/>
          <w:color w:val="000000"/>
          <w:sz w:val="28"/>
          <w:lang w:val="ru-RU"/>
        </w:rPr>
        <w:t xml:space="preserve"> 18. </w:t>
      </w:r>
      <w:r>
        <w:rPr>
          <w:rFonts w:ascii="Times New Roman" w:hAnsi="Times New Roman"/>
          <w:color w:val="000000"/>
          <w:sz w:val="28"/>
        </w:rPr>
        <w:t>http</w:t>
      </w:r>
      <w:r w:rsidRPr="00C34362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C3436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pimpampum</w:t>
      </w:r>
      <w:r w:rsidRPr="00C3436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net</w:t>
      </w:r>
      <w:r w:rsidRPr="00C34362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bubblr</w:t>
      </w:r>
      <w:r w:rsidRPr="00C34362">
        <w:rPr>
          <w:rFonts w:ascii="Times New Roman" w:hAnsi="Times New Roman"/>
          <w:color w:val="000000"/>
          <w:sz w:val="28"/>
          <w:lang w:val="ru-RU"/>
        </w:rPr>
        <w:t xml:space="preserve"> комиксы (лексика и грамматика)</w:t>
      </w:r>
      <w:r w:rsidRPr="00C34362">
        <w:rPr>
          <w:sz w:val="28"/>
          <w:lang w:val="ru-RU"/>
        </w:rPr>
        <w:br/>
      </w:r>
      <w:r w:rsidRPr="00C34362">
        <w:rPr>
          <w:rFonts w:ascii="Times New Roman" w:hAnsi="Times New Roman"/>
          <w:color w:val="000000"/>
          <w:sz w:val="28"/>
          <w:lang w:val="ru-RU"/>
        </w:rPr>
        <w:t xml:space="preserve"> 19. </w:t>
      </w:r>
      <w:r>
        <w:rPr>
          <w:rFonts w:ascii="Times New Roman" w:hAnsi="Times New Roman"/>
          <w:color w:val="000000"/>
          <w:sz w:val="28"/>
        </w:rPr>
        <w:t>www</w:t>
      </w:r>
      <w:r w:rsidRPr="00C3436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dvolver</w:t>
      </w:r>
      <w:r w:rsidRPr="00C3436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com</w:t>
      </w:r>
      <w:r w:rsidRPr="00C34362">
        <w:rPr>
          <w:sz w:val="28"/>
          <w:lang w:val="ru-RU"/>
        </w:rPr>
        <w:br/>
      </w:r>
      <w:r w:rsidRPr="00C34362">
        <w:rPr>
          <w:rFonts w:ascii="Times New Roman" w:hAnsi="Times New Roman"/>
          <w:color w:val="000000"/>
          <w:sz w:val="28"/>
          <w:lang w:val="ru-RU"/>
        </w:rPr>
        <w:t xml:space="preserve"> 20. </w:t>
      </w:r>
      <w:r>
        <w:rPr>
          <w:rFonts w:ascii="Times New Roman" w:hAnsi="Times New Roman"/>
          <w:color w:val="000000"/>
          <w:sz w:val="28"/>
        </w:rPr>
        <w:t>http</w:t>
      </w:r>
      <w:r w:rsidRPr="00C34362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podcasterpaul</w:t>
      </w:r>
      <w:r w:rsidRPr="00C3436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wikispaces</w:t>
      </w:r>
      <w:r w:rsidRPr="00C3436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com</w:t>
      </w:r>
      <w:r w:rsidRPr="00C34362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Resources</w:t>
      </w:r>
      <w:r w:rsidRPr="00C34362">
        <w:rPr>
          <w:rFonts w:ascii="Times New Roman" w:hAnsi="Times New Roman"/>
          <w:color w:val="000000"/>
          <w:sz w:val="28"/>
          <w:lang w:val="ru-RU"/>
        </w:rPr>
        <w:t>+</w:t>
      </w:r>
      <w:r>
        <w:rPr>
          <w:rFonts w:ascii="Times New Roman" w:hAnsi="Times New Roman"/>
          <w:color w:val="000000"/>
          <w:sz w:val="28"/>
        </w:rPr>
        <w:t>for</w:t>
      </w:r>
      <w:r w:rsidRPr="00C34362">
        <w:rPr>
          <w:rFonts w:ascii="Times New Roman" w:hAnsi="Times New Roman"/>
          <w:color w:val="000000"/>
          <w:sz w:val="28"/>
          <w:lang w:val="ru-RU"/>
        </w:rPr>
        <w:t>++</w:t>
      </w:r>
      <w:r>
        <w:rPr>
          <w:rFonts w:ascii="Times New Roman" w:hAnsi="Times New Roman"/>
          <w:color w:val="000000"/>
          <w:sz w:val="28"/>
        </w:rPr>
        <w:t>Teachers</w:t>
      </w:r>
      <w:r w:rsidRPr="00C34362">
        <w:rPr>
          <w:sz w:val="28"/>
          <w:lang w:val="ru-RU"/>
        </w:rPr>
        <w:br/>
      </w:r>
      <w:r w:rsidRPr="00C34362">
        <w:rPr>
          <w:rFonts w:ascii="Times New Roman" w:hAnsi="Times New Roman"/>
          <w:color w:val="000000"/>
          <w:sz w:val="28"/>
          <w:lang w:val="ru-RU"/>
        </w:rPr>
        <w:t xml:space="preserve"> 21. </w:t>
      </w:r>
      <w:r>
        <w:rPr>
          <w:rFonts w:ascii="Times New Roman" w:hAnsi="Times New Roman"/>
          <w:color w:val="000000"/>
          <w:sz w:val="28"/>
        </w:rPr>
        <w:t>http</w:t>
      </w:r>
      <w:r w:rsidRPr="00C34362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C3436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englishconversations</w:t>
      </w:r>
      <w:r w:rsidRPr="00C3436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org</w:t>
      </w:r>
      <w:r w:rsidRPr="00C34362">
        <w:rPr>
          <w:rFonts w:ascii="Times New Roman" w:hAnsi="Times New Roman"/>
          <w:color w:val="000000"/>
          <w:sz w:val="28"/>
          <w:lang w:val="ru-RU"/>
        </w:rPr>
        <w:t>/ (коллекция готовых подкастов)</w:t>
      </w:r>
      <w:r w:rsidRPr="00C34362">
        <w:rPr>
          <w:sz w:val="28"/>
          <w:lang w:val="ru-RU"/>
        </w:rPr>
        <w:br/>
      </w:r>
      <w:r w:rsidRPr="00C34362">
        <w:rPr>
          <w:rFonts w:ascii="Times New Roman" w:hAnsi="Times New Roman"/>
          <w:color w:val="000000"/>
          <w:sz w:val="28"/>
          <w:lang w:val="ru-RU"/>
        </w:rPr>
        <w:t xml:space="preserve"> 22. </w:t>
      </w:r>
      <w:r>
        <w:rPr>
          <w:rFonts w:ascii="Times New Roman" w:hAnsi="Times New Roman"/>
          <w:color w:val="000000"/>
          <w:sz w:val="28"/>
        </w:rPr>
        <w:t>www</w:t>
      </w:r>
      <w:r w:rsidRPr="00C3436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dvolver</w:t>
      </w:r>
      <w:r w:rsidRPr="00C3436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com</w:t>
      </w:r>
      <w:r w:rsidRPr="00C34362">
        <w:rPr>
          <w:sz w:val="28"/>
          <w:lang w:val="ru-RU"/>
        </w:rPr>
        <w:br/>
      </w:r>
      <w:r w:rsidRPr="00C34362">
        <w:rPr>
          <w:rFonts w:ascii="Times New Roman" w:hAnsi="Times New Roman"/>
          <w:color w:val="000000"/>
          <w:sz w:val="28"/>
          <w:lang w:val="ru-RU"/>
        </w:rPr>
        <w:t xml:space="preserve"> 2</w:t>
      </w:r>
      <w:r w:rsidRPr="00C34362">
        <w:rPr>
          <w:rFonts w:ascii="Times New Roman" w:hAnsi="Times New Roman"/>
          <w:color w:val="000000"/>
          <w:sz w:val="28"/>
          <w:lang w:val="ru-RU"/>
        </w:rPr>
        <w:t xml:space="preserve">3. </w:t>
      </w:r>
      <w:r>
        <w:rPr>
          <w:rFonts w:ascii="Times New Roman" w:hAnsi="Times New Roman"/>
          <w:color w:val="000000"/>
          <w:sz w:val="28"/>
        </w:rPr>
        <w:t>http</w:t>
      </w:r>
      <w:r w:rsidRPr="00C34362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a</w:t>
      </w:r>
      <w:r w:rsidRPr="00C34362">
        <w:rPr>
          <w:rFonts w:ascii="Times New Roman" w:hAnsi="Times New Roman"/>
          <w:color w:val="000000"/>
          <w:sz w:val="28"/>
          <w:lang w:val="ru-RU"/>
        </w:rPr>
        <w:t>4</w:t>
      </w:r>
      <w:r>
        <w:rPr>
          <w:rFonts w:ascii="Times New Roman" w:hAnsi="Times New Roman"/>
          <w:color w:val="000000"/>
          <w:sz w:val="28"/>
        </w:rPr>
        <w:t>esl</w:t>
      </w:r>
      <w:r w:rsidRPr="00C3436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org</w:t>
      </w:r>
      <w:r w:rsidRPr="00C34362">
        <w:rPr>
          <w:sz w:val="28"/>
          <w:lang w:val="ru-RU"/>
        </w:rPr>
        <w:br/>
      </w:r>
      <w:bookmarkStart w:id="22" w:name="ba5de4df-c622-46ea-8c62-0af63686a8d8"/>
      <w:r w:rsidRPr="00C34362">
        <w:rPr>
          <w:rFonts w:ascii="Times New Roman" w:hAnsi="Times New Roman"/>
          <w:color w:val="000000"/>
          <w:sz w:val="28"/>
          <w:lang w:val="ru-RU"/>
        </w:rPr>
        <w:t xml:space="preserve"> 24. </w:t>
      </w:r>
      <w:r>
        <w:rPr>
          <w:rFonts w:ascii="Times New Roman" w:hAnsi="Times New Roman"/>
          <w:color w:val="000000"/>
          <w:sz w:val="28"/>
        </w:rPr>
        <w:t>http</w:t>
      </w:r>
      <w:r w:rsidRPr="00C34362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C3436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eslpod</w:t>
      </w:r>
      <w:r w:rsidRPr="00C3436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com</w:t>
      </w:r>
      <w:r w:rsidRPr="00C34362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website</w:t>
      </w:r>
      <w:bookmarkEnd w:id="22"/>
    </w:p>
    <w:p w:rsidR="00B415EC" w:rsidRPr="00C34362" w:rsidRDefault="00B415EC">
      <w:pPr>
        <w:rPr>
          <w:lang w:val="ru-RU"/>
        </w:rPr>
        <w:sectPr w:rsidR="00B415EC" w:rsidRPr="00C34362">
          <w:pgSz w:w="11906" w:h="16383"/>
          <w:pgMar w:top="1134" w:right="850" w:bottom="1134" w:left="1701" w:header="720" w:footer="720" w:gutter="0"/>
          <w:cols w:space="720"/>
        </w:sectPr>
      </w:pPr>
      <w:bookmarkStart w:id="23" w:name="block-66844874"/>
    </w:p>
    <w:bookmarkEnd w:id="23"/>
    <w:p w:rsidR="00B415EC" w:rsidRPr="00C34362" w:rsidRDefault="00B415EC">
      <w:pPr>
        <w:rPr>
          <w:lang w:val="ru-RU"/>
        </w:rPr>
      </w:pPr>
    </w:p>
    <w:sectPr w:rsidR="00B415EC" w:rsidRPr="00C34362">
      <w:pgSz w:w="11907" w:h="1683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7FCB" w:rsidRDefault="009B7FCB">
      <w:pPr>
        <w:spacing w:line="240" w:lineRule="auto"/>
      </w:pPr>
      <w:r>
        <w:separator/>
      </w:r>
    </w:p>
  </w:endnote>
  <w:endnote w:type="continuationSeparator" w:id="0">
    <w:p w:rsidR="009B7FCB" w:rsidRDefault="009B7FC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7FCB" w:rsidRDefault="009B7FCB">
      <w:pPr>
        <w:spacing w:after="0"/>
      </w:pPr>
      <w:r>
        <w:separator/>
      </w:r>
    </w:p>
  </w:footnote>
  <w:footnote w:type="continuationSeparator" w:id="0">
    <w:p w:rsidR="009B7FCB" w:rsidRDefault="009B7FC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9239341B"/>
    <w:multiLevelType w:val="singleLevel"/>
    <w:tmpl w:val="9239341B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</w:abstractNum>
  <w:abstractNum w:abstractNumId="1" w15:restartNumberingAfterBreak="0">
    <w:nsid w:val="B5E306ED"/>
    <w:multiLevelType w:val="singleLevel"/>
    <w:tmpl w:val="B5E306ED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</w:abstractNum>
  <w:abstractNum w:abstractNumId="2" w15:restartNumberingAfterBreak="0">
    <w:nsid w:val="BF205925"/>
    <w:multiLevelType w:val="singleLevel"/>
    <w:tmpl w:val="BF205925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</w:abstractNum>
  <w:abstractNum w:abstractNumId="3" w15:restartNumberingAfterBreak="0">
    <w:nsid w:val="C8879AEF"/>
    <w:multiLevelType w:val="singleLevel"/>
    <w:tmpl w:val="C8879AEF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</w:abstractNum>
  <w:abstractNum w:abstractNumId="4" w15:restartNumberingAfterBreak="0">
    <w:nsid w:val="CF092B84"/>
    <w:multiLevelType w:val="singleLevel"/>
    <w:tmpl w:val="CF092B8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</w:abstractNum>
  <w:abstractNum w:abstractNumId="5" w15:restartNumberingAfterBreak="0">
    <w:nsid w:val="F4B5D9F5"/>
    <w:multiLevelType w:val="singleLevel"/>
    <w:tmpl w:val="F4B5D9F5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</w:abstractNum>
  <w:abstractNum w:abstractNumId="6" w15:restartNumberingAfterBreak="0">
    <w:nsid w:val="0053208E"/>
    <w:multiLevelType w:val="singleLevel"/>
    <w:tmpl w:val="0053208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</w:abstractNum>
  <w:abstractNum w:abstractNumId="7" w15:restartNumberingAfterBreak="0">
    <w:nsid w:val="0248C179"/>
    <w:multiLevelType w:val="singleLevel"/>
    <w:tmpl w:val="0248C179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</w:abstractNum>
  <w:abstractNum w:abstractNumId="8" w15:restartNumberingAfterBreak="0">
    <w:nsid w:val="03D62ECE"/>
    <w:multiLevelType w:val="singleLevel"/>
    <w:tmpl w:val="03D62EC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</w:abstractNum>
  <w:abstractNum w:abstractNumId="9" w15:restartNumberingAfterBreak="0">
    <w:nsid w:val="2470EC97"/>
    <w:multiLevelType w:val="singleLevel"/>
    <w:tmpl w:val="2470EC97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</w:abstractNum>
  <w:abstractNum w:abstractNumId="10" w15:restartNumberingAfterBreak="0">
    <w:nsid w:val="25B654F3"/>
    <w:multiLevelType w:val="singleLevel"/>
    <w:tmpl w:val="25B654F3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</w:abstractNum>
  <w:abstractNum w:abstractNumId="11" w15:restartNumberingAfterBreak="0">
    <w:nsid w:val="2A8F537B"/>
    <w:multiLevelType w:val="singleLevel"/>
    <w:tmpl w:val="2A8F537B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</w:abstractNum>
  <w:abstractNum w:abstractNumId="12" w15:restartNumberingAfterBreak="0">
    <w:nsid w:val="4D4DC07F"/>
    <w:multiLevelType w:val="singleLevel"/>
    <w:tmpl w:val="4D4DC07F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</w:abstractNum>
  <w:abstractNum w:abstractNumId="13" w15:restartNumberingAfterBreak="0">
    <w:nsid w:val="59ADCABA"/>
    <w:multiLevelType w:val="singleLevel"/>
    <w:tmpl w:val="59ADCAB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</w:abstractNum>
  <w:abstractNum w:abstractNumId="14" w15:restartNumberingAfterBreak="0">
    <w:nsid w:val="5A241D34"/>
    <w:multiLevelType w:val="singleLevel"/>
    <w:tmpl w:val="5A241D3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</w:abstractNum>
  <w:abstractNum w:abstractNumId="15" w15:restartNumberingAfterBreak="0">
    <w:nsid w:val="72183CF9"/>
    <w:multiLevelType w:val="singleLevel"/>
    <w:tmpl w:val="72183CF9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</w:abstractNum>
  <w:num w:numId="1">
    <w:abstractNumId w:val="6"/>
  </w:num>
  <w:num w:numId="2">
    <w:abstractNumId w:val="4"/>
  </w:num>
  <w:num w:numId="3">
    <w:abstractNumId w:val="13"/>
  </w:num>
  <w:num w:numId="4">
    <w:abstractNumId w:val="2"/>
  </w:num>
  <w:num w:numId="5">
    <w:abstractNumId w:val="1"/>
  </w:num>
  <w:num w:numId="6">
    <w:abstractNumId w:val="8"/>
  </w:num>
  <w:num w:numId="7">
    <w:abstractNumId w:val="10"/>
  </w:num>
  <w:num w:numId="8">
    <w:abstractNumId w:val="15"/>
  </w:num>
  <w:num w:numId="9">
    <w:abstractNumId w:val="7"/>
  </w:num>
  <w:num w:numId="10">
    <w:abstractNumId w:val="0"/>
  </w:num>
  <w:num w:numId="11">
    <w:abstractNumId w:val="11"/>
  </w:num>
  <w:num w:numId="12">
    <w:abstractNumId w:val="14"/>
  </w:num>
  <w:num w:numId="13">
    <w:abstractNumId w:val="3"/>
  </w:num>
  <w:num w:numId="14">
    <w:abstractNumId w:val="12"/>
  </w:num>
  <w:num w:numId="15">
    <w:abstractNumId w:val="5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B415EC"/>
    <w:rsid w:val="009B7FCB"/>
    <w:rsid w:val="00B415EC"/>
    <w:rsid w:val="00C34362"/>
    <w:rsid w:val="0DC54377"/>
    <w:rsid w:val="105D4409"/>
    <w:rsid w:val="2886615A"/>
    <w:rsid w:val="2B492773"/>
    <w:rsid w:val="2C65448F"/>
    <w:rsid w:val="308B0B94"/>
    <w:rsid w:val="3BE56A31"/>
    <w:rsid w:val="3DEC6989"/>
    <w:rsid w:val="54943A41"/>
    <w:rsid w:val="573C0715"/>
    <w:rsid w:val="62BD4E12"/>
    <w:rsid w:val="77AC4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9C077B-0B84-43F2-949D-2C772183B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Pr>
      <w:i/>
      <w:iCs/>
    </w:rPr>
  </w:style>
  <w:style w:type="character" w:styleId="a4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5">
    <w:name w:val="Normal Indent"/>
    <w:basedOn w:val="a"/>
    <w:uiPriority w:val="99"/>
    <w:unhideWhenUsed/>
    <w:pPr>
      <w:ind w:left="720"/>
    </w:pPr>
  </w:style>
  <w:style w:type="paragraph" w:styleId="a6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tabs>
        <w:tab w:val="center" w:pos="4680"/>
        <w:tab w:val="right" w:pos="9360"/>
      </w:tabs>
    </w:p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p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ad">
    <w:name w:val="Table Grid"/>
    <w:basedOn w:val="a1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8">
    <w:name w:val="Верхний колонтитул Знак"/>
    <w:basedOn w:val="a0"/>
    <w:link w:val="a7"/>
    <w:uiPriority w:val="99"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c">
    <w:name w:val="Подзаголовок Знак"/>
    <w:basedOn w:val="a0"/>
    <w:link w:val="ab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a">
    <w:name w:val="Название Знак"/>
    <w:basedOn w:val="a0"/>
    <w:link w:val="a9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501b4" TargetMode="External"/><Relationship Id="rId21" Type="http://schemas.openxmlformats.org/officeDocument/2006/relationships/hyperlink" Target="https://m.edsoo.ru/7f411518" TargetMode="External"/><Relationship Id="rId42" Type="http://schemas.openxmlformats.org/officeDocument/2006/relationships/hyperlink" Target="https://m.edsoo.ru/7f412652" TargetMode="External"/><Relationship Id="rId63" Type="http://schemas.openxmlformats.org/officeDocument/2006/relationships/hyperlink" Target="https://m.edsoo.ru/7f44741a" TargetMode="External"/><Relationship Id="rId84" Type="http://schemas.openxmlformats.org/officeDocument/2006/relationships/hyperlink" Target="https://m.edsoo.ru/7f449800" TargetMode="External"/><Relationship Id="rId138" Type="http://schemas.openxmlformats.org/officeDocument/2006/relationships/hyperlink" Target="https://m.edsoo.ru/7f453422" TargetMode="External"/><Relationship Id="rId159" Type="http://schemas.openxmlformats.org/officeDocument/2006/relationships/hyperlink" Target="https://m.edsoo.ru/8351394e" TargetMode="External"/><Relationship Id="rId170" Type="http://schemas.openxmlformats.org/officeDocument/2006/relationships/hyperlink" Target="https://m.edsoo.ru/7f44ef8a" TargetMode="External"/><Relationship Id="rId191" Type="http://schemas.openxmlformats.org/officeDocument/2006/relationships/hyperlink" Target="https://m.edsoo.ru/7f4529e6" TargetMode="External"/><Relationship Id="rId205" Type="http://schemas.openxmlformats.org/officeDocument/2006/relationships/hyperlink" Target="https://m.edsoo.ru/83512648" TargetMode="External"/><Relationship Id="rId226" Type="http://schemas.openxmlformats.org/officeDocument/2006/relationships/hyperlink" Target="https://m.edsoo.ru/7f44e832" TargetMode="External"/><Relationship Id="rId247" Type="http://schemas.openxmlformats.org/officeDocument/2006/relationships/hyperlink" Target="https://m.edsoo.ru/7f4530bc" TargetMode="External"/><Relationship Id="rId107" Type="http://schemas.openxmlformats.org/officeDocument/2006/relationships/hyperlink" Target="https://m.edsoo.ru/7f44d3d8" TargetMode="External"/><Relationship Id="rId268" Type="http://schemas.openxmlformats.org/officeDocument/2006/relationships/hyperlink" Target="https://m.edsoo.ru/83511a40" TargetMode="External"/><Relationship Id="rId11" Type="http://schemas.openxmlformats.org/officeDocument/2006/relationships/hyperlink" Target="https://m.edsoo.ru/7f411518" TargetMode="External"/><Relationship Id="rId32" Type="http://schemas.openxmlformats.org/officeDocument/2006/relationships/hyperlink" Target="https://m.edsoo.ru/7f412652" TargetMode="External"/><Relationship Id="rId53" Type="http://schemas.openxmlformats.org/officeDocument/2006/relationships/hyperlink" Target="https://m.edsoo.ru/7f412652" TargetMode="External"/><Relationship Id="rId74" Type="http://schemas.openxmlformats.org/officeDocument/2006/relationships/hyperlink" Target="https://m.edsoo.ru/7f448d10" TargetMode="External"/><Relationship Id="rId128" Type="http://schemas.openxmlformats.org/officeDocument/2006/relationships/hyperlink" Target="https://m.edsoo.ru/7f45241e" TargetMode="External"/><Relationship Id="rId149" Type="http://schemas.openxmlformats.org/officeDocument/2006/relationships/hyperlink" Target="https://m.edsoo.ru/835113b0" TargetMode="External"/><Relationship Id="rId5" Type="http://schemas.openxmlformats.org/officeDocument/2006/relationships/footnotes" Target="footnotes.xml"/><Relationship Id="rId95" Type="http://schemas.openxmlformats.org/officeDocument/2006/relationships/hyperlink" Target="https://m.edsoo.ru/7f44aae8" TargetMode="External"/><Relationship Id="rId160" Type="http://schemas.openxmlformats.org/officeDocument/2006/relationships/hyperlink" Target="https://m.edsoo.ru/835135de" TargetMode="External"/><Relationship Id="rId181" Type="http://schemas.openxmlformats.org/officeDocument/2006/relationships/hyperlink" Target="https://m.edsoo.ru/7f451816" TargetMode="External"/><Relationship Id="rId216" Type="http://schemas.openxmlformats.org/officeDocument/2006/relationships/hyperlink" Target="https://m.edsoo.ru/8351394e" TargetMode="External"/><Relationship Id="rId237" Type="http://schemas.openxmlformats.org/officeDocument/2006/relationships/hyperlink" Target="https://m.edsoo.ru/7f451406" TargetMode="External"/><Relationship Id="rId258" Type="http://schemas.openxmlformats.org/officeDocument/2006/relationships/hyperlink" Target="https://m.edsoo.ru/83512080" TargetMode="External"/><Relationship Id="rId279" Type="http://schemas.openxmlformats.org/officeDocument/2006/relationships/hyperlink" Target="https://m.edsoo.ru/83513c50" TargetMode="External"/><Relationship Id="rId22" Type="http://schemas.openxmlformats.org/officeDocument/2006/relationships/hyperlink" Target="https://m.edsoo.ru/7f411518" TargetMode="External"/><Relationship Id="rId43" Type="http://schemas.openxmlformats.org/officeDocument/2006/relationships/hyperlink" Target="https://m.edsoo.ru/7f412652" TargetMode="External"/><Relationship Id="rId64" Type="http://schemas.openxmlformats.org/officeDocument/2006/relationships/hyperlink" Target="https://m.edsoo.ru/7f446fd8" TargetMode="External"/><Relationship Id="rId118" Type="http://schemas.openxmlformats.org/officeDocument/2006/relationships/hyperlink" Target="https://m.edsoo.ru/7f450330" TargetMode="External"/><Relationship Id="rId139" Type="http://schemas.openxmlformats.org/officeDocument/2006/relationships/hyperlink" Target="https://m.edsoo.ru/7f4535da" TargetMode="External"/><Relationship Id="rId85" Type="http://schemas.openxmlformats.org/officeDocument/2006/relationships/hyperlink" Target="https://m.edsoo.ru/7f4499a4" TargetMode="External"/><Relationship Id="rId150" Type="http://schemas.openxmlformats.org/officeDocument/2006/relationships/hyperlink" Target="https://m.edsoo.ru/83511568" TargetMode="External"/><Relationship Id="rId171" Type="http://schemas.openxmlformats.org/officeDocument/2006/relationships/hyperlink" Target="https://m.edsoo.ru/7f44f7e6" TargetMode="External"/><Relationship Id="rId192" Type="http://schemas.openxmlformats.org/officeDocument/2006/relationships/hyperlink" Target="https://m.edsoo.ru/7f452108" TargetMode="External"/><Relationship Id="rId206" Type="http://schemas.openxmlformats.org/officeDocument/2006/relationships/hyperlink" Target="https://m.edsoo.ru/835113b0" TargetMode="External"/><Relationship Id="rId227" Type="http://schemas.openxmlformats.org/officeDocument/2006/relationships/hyperlink" Target="https://m.edsoo.ru/7f44ef8a" TargetMode="External"/><Relationship Id="rId248" Type="http://schemas.openxmlformats.org/officeDocument/2006/relationships/hyperlink" Target="https://m.edsoo.ru/7f4529e6" TargetMode="External"/><Relationship Id="rId269" Type="http://schemas.openxmlformats.org/officeDocument/2006/relationships/hyperlink" Target="https://m.edsoo.ru/83511edc" TargetMode="External"/><Relationship Id="rId12" Type="http://schemas.openxmlformats.org/officeDocument/2006/relationships/hyperlink" Target="https://m.edsoo.ru/7f411518" TargetMode="External"/><Relationship Id="rId33" Type="http://schemas.openxmlformats.org/officeDocument/2006/relationships/hyperlink" Target="https://m.edsoo.ru/7f412652" TargetMode="External"/><Relationship Id="rId108" Type="http://schemas.openxmlformats.org/officeDocument/2006/relationships/hyperlink" Target="https://m.edsoo.ru/7f44d8f6" TargetMode="External"/><Relationship Id="rId129" Type="http://schemas.openxmlformats.org/officeDocument/2006/relationships/hyperlink" Target="https://m.edsoo.ru/7f4526b2" TargetMode="External"/><Relationship Id="rId280" Type="http://schemas.openxmlformats.org/officeDocument/2006/relationships/hyperlink" Target="https://m.edsoo.ru/83514baa" TargetMode="External"/><Relationship Id="rId54" Type="http://schemas.openxmlformats.org/officeDocument/2006/relationships/hyperlink" Target="https://m.edsoo.ru/7f412652" TargetMode="External"/><Relationship Id="rId75" Type="http://schemas.openxmlformats.org/officeDocument/2006/relationships/hyperlink" Target="https://m.edsoo.ru/7f4494b8" TargetMode="External"/><Relationship Id="rId96" Type="http://schemas.openxmlformats.org/officeDocument/2006/relationships/hyperlink" Target="https://m.edsoo.ru/7f44ac8c" TargetMode="External"/><Relationship Id="rId140" Type="http://schemas.openxmlformats.org/officeDocument/2006/relationships/hyperlink" Target="https://m.edsoo.ru/8350fe8e" TargetMode="External"/><Relationship Id="rId161" Type="http://schemas.openxmlformats.org/officeDocument/2006/relationships/hyperlink" Target="https://m.edsoo.ru/7f4526b2" TargetMode="External"/><Relationship Id="rId182" Type="http://schemas.openxmlformats.org/officeDocument/2006/relationships/hyperlink" Target="https://m.edsoo.ru/7f451bb8" TargetMode="External"/><Relationship Id="rId217" Type="http://schemas.openxmlformats.org/officeDocument/2006/relationships/hyperlink" Target="https://m.edsoo.ru/835135de" TargetMode="External"/><Relationship Id="rId6" Type="http://schemas.openxmlformats.org/officeDocument/2006/relationships/endnotes" Target="endnotes.xml"/><Relationship Id="rId238" Type="http://schemas.openxmlformats.org/officeDocument/2006/relationships/hyperlink" Target="https://m.edsoo.ru/7f451816" TargetMode="External"/><Relationship Id="rId259" Type="http://schemas.openxmlformats.org/officeDocument/2006/relationships/hyperlink" Target="https://m.edsoo.ru/835121d4" TargetMode="External"/><Relationship Id="rId23" Type="http://schemas.openxmlformats.org/officeDocument/2006/relationships/hyperlink" Target="https://m.edsoo.ru/7f411518" TargetMode="External"/><Relationship Id="rId119" Type="http://schemas.openxmlformats.org/officeDocument/2006/relationships/hyperlink" Target="https://m.edsoo.ru/7f451258" TargetMode="External"/><Relationship Id="rId270" Type="http://schemas.openxmlformats.org/officeDocument/2006/relationships/hyperlink" Target="https://m.edsoo.ru/83511edc" TargetMode="External"/><Relationship Id="rId44" Type="http://schemas.openxmlformats.org/officeDocument/2006/relationships/hyperlink" Target="https://m.edsoo.ru/7f412652" TargetMode="External"/><Relationship Id="rId65" Type="http://schemas.openxmlformats.org/officeDocument/2006/relationships/hyperlink" Target="https://m.edsoo.ru/7f447942" TargetMode="External"/><Relationship Id="rId86" Type="http://schemas.openxmlformats.org/officeDocument/2006/relationships/hyperlink" Target="https://m.edsoo.ru/7f449c6a" TargetMode="External"/><Relationship Id="rId130" Type="http://schemas.openxmlformats.org/officeDocument/2006/relationships/hyperlink" Target="https://m.edsoo.ru/7f45284c" TargetMode="External"/><Relationship Id="rId151" Type="http://schemas.openxmlformats.org/officeDocument/2006/relationships/hyperlink" Target="https://m.edsoo.ru/8351109a" TargetMode="External"/><Relationship Id="rId172" Type="http://schemas.openxmlformats.org/officeDocument/2006/relationships/hyperlink" Target="https://m.edsoo.ru/7f44fa5c" TargetMode="External"/><Relationship Id="rId193" Type="http://schemas.openxmlformats.org/officeDocument/2006/relationships/hyperlink" Target="https://m.edsoo.ru/7f45327e" TargetMode="External"/><Relationship Id="rId207" Type="http://schemas.openxmlformats.org/officeDocument/2006/relationships/hyperlink" Target="https://m.edsoo.ru/83511568" TargetMode="External"/><Relationship Id="rId228" Type="http://schemas.openxmlformats.org/officeDocument/2006/relationships/hyperlink" Target="https://m.edsoo.ru/7f44f7e6" TargetMode="External"/><Relationship Id="rId249" Type="http://schemas.openxmlformats.org/officeDocument/2006/relationships/hyperlink" Target="https://m.edsoo.ru/7f452108" TargetMode="External"/><Relationship Id="rId13" Type="http://schemas.openxmlformats.org/officeDocument/2006/relationships/hyperlink" Target="https://m.edsoo.ru/7f411518" TargetMode="External"/><Relationship Id="rId18" Type="http://schemas.openxmlformats.org/officeDocument/2006/relationships/hyperlink" Target="https://m.edsoo.ru/7f411518" TargetMode="External"/><Relationship Id="rId39" Type="http://schemas.openxmlformats.org/officeDocument/2006/relationships/hyperlink" Target="https://m.edsoo.ru/7f412652" TargetMode="External"/><Relationship Id="rId109" Type="http://schemas.openxmlformats.org/officeDocument/2006/relationships/hyperlink" Target="https://m.edsoo.ru/7f44dc70" TargetMode="External"/><Relationship Id="rId260" Type="http://schemas.openxmlformats.org/officeDocument/2006/relationships/hyperlink" Target="https://m.edsoo.ru/8351230a" TargetMode="External"/><Relationship Id="rId265" Type="http://schemas.openxmlformats.org/officeDocument/2006/relationships/hyperlink" Target="https://m.edsoo.ru/8351109a" TargetMode="External"/><Relationship Id="rId281" Type="http://schemas.openxmlformats.org/officeDocument/2006/relationships/hyperlink" Target="https://m.edsoo.ru/83514baa" TargetMode="External"/><Relationship Id="rId34" Type="http://schemas.openxmlformats.org/officeDocument/2006/relationships/hyperlink" Target="https://m.edsoo.ru/7f412652" TargetMode="External"/><Relationship Id="rId50" Type="http://schemas.openxmlformats.org/officeDocument/2006/relationships/hyperlink" Target="https://m.edsoo.ru/7f412652" TargetMode="External"/><Relationship Id="rId55" Type="http://schemas.openxmlformats.org/officeDocument/2006/relationships/hyperlink" Target="https://m.edsoo.ru/7f412652" TargetMode="External"/><Relationship Id="rId76" Type="http://schemas.openxmlformats.org/officeDocument/2006/relationships/hyperlink" Target="https://m.edsoo.ru/7f44ce6a" TargetMode="External"/><Relationship Id="rId97" Type="http://schemas.openxmlformats.org/officeDocument/2006/relationships/hyperlink" Target="https://m.edsoo.ru/7f44ae44" TargetMode="External"/><Relationship Id="rId104" Type="http://schemas.openxmlformats.org/officeDocument/2006/relationships/hyperlink" Target="https://m.edsoo.ru/7f44c7e4" TargetMode="External"/><Relationship Id="rId120" Type="http://schemas.openxmlformats.org/officeDocument/2006/relationships/hyperlink" Target="https://m.edsoo.ru/7f450a56" TargetMode="External"/><Relationship Id="rId125" Type="http://schemas.openxmlformats.org/officeDocument/2006/relationships/hyperlink" Target="https://m.edsoo.ru/7f451bb8" TargetMode="External"/><Relationship Id="rId141" Type="http://schemas.openxmlformats.org/officeDocument/2006/relationships/hyperlink" Target="https://m.edsoo.ru/8350ffec" TargetMode="External"/><Relationship Id="rId146" Type="http://schemas.openxmlformats.org/officeDocument/2006/relationships/hyperlink" Target="https://m.edsoo.ru/8351230a" TargetMode="External"/><Relationship Id="rId167" Type="http://schemas.openxmlformats.org/officeDocument/2006/relationships/hyperlink" Target="https://m.edsoo.ru/83514baa" TargetMode="External"/><Relationship Id="rId188" Type="http://schemas.openxmlformats.org/officeDocument/2006/relationships/hyperlink" Target="https://m.edsoo.ru/7f4529e6" TargetMode="External"/><Relationship Id="rId7" Type="http://schemas.openxmlformats.org/officeDocument/2006/relationships/hyperlink" Target="https://m.edsoo.ru/7f411518" TargetMode="External"/><Relationship Id="rId71" Type="http://schemas.openxmlformats.org/officeDocument/2006/relationships/hyperlink" Target="https://m.edsoo.ru/7f44852c" TargetMode="External"/><Relationship Id="rId92" Type="http://schemas.openxmlformats.org/officeDocument/2006/relationships/hyperlink" Target="https://m.edsoo.ru/7f44a930" TargetMode="External"/><Relationship Id="rId162" Type="http://schemas.openxmlformats.org/officeDocument/2006/relationships/hyperlink" Target="https://m.edsoo.ru/7f45241e" TargetMode="External"/><Relationship Id="rId183" Type="http://schemas.openxmlformats.org/officeDocument/2006/relationships/hyperlink" Target="https://m.edsoo.ru/7f451dac" TargetMode="External"/><Relationship Id="rId213" Type="http://schemas.openxmlformats.org/officeDocument/2006/relationships/hyperlink" Target="https://m.edsoo.ru/83511edc" TargetMode="External"/><Relationship Id="rId218" Type="http://schemas.openxmlformats.org/officeDocument/2006/relationships/hyperlink" Target="https://m.edsoo.ru/7f4526b2" TargetMode="External"/><Relationship Id="rId234" Type="http://schemas.openxmlformats.org/officeDocument/2006/relationships/hyperlink" Target="https://m.edsoo.ru/7f450a56" TargetMode="External"/><Relationship Id="rId239" Type="http://schemas.openxmlformats.org/officeDocument/2006/relationships/hyperlink" Target="https://m.edsoo.ru/7f451bb8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1518" TargetMode="External"/><Relationship Id="rId250" Type="http://schemas.openxmlformats.org/officeDocument/2006/relationships/hyperlink" Target="https://m.edsoo.ru/7f45327e" TargetMode="External"/><Relationship Id="rId255" Type="http://schemas.openxmlformats.org/officeDocument/2006/relationships/hyperlink" Target="https://m.edsoo.ru/8350ffec" TargetMode="External"/><Relationship Id="rId271" Type="http://schemas.openxmlformats.org/officeDocument/2006/relationships/hyperlink" Target="https://m.edsoo.ru/835131d8" TargetMode="External"/><Relationship Id="rId276" Type="http://schemas.openxmlformats.org/officeDocument/2006/relationships/hyperlink" Target="https://m.edsoo.ru/7f45241e" TargetMode="External"/><Relationship Id="rId24" Type="http://schemas.openxmlformats.org/officeDocument/2006/relationships/hyperlink" Target="https://m.edsoo.ru/7f411518" TargetMode="External"/><Relationship Id="rId40" Type="http://schemas.openxmlformats.org/officeDocument/2006/relationships/hyperlink" Target="https://m.edsoo.ru/7f412652" TargetMode="External"/><Relationship Id="rId45" Type="http://schemas.openxmlformats.org/officeDocument/2006/relationships/hyperlink" Target="https://m.edsoo.ru/7f412652" TargetMode="External"/><Relationship Id="rId66" Type="http://schemas.openxmlformats.org/officeDocument/2006/relationships/hyperlink" Target="https://m.edsoo.ru/7f447942" TargetMode="External"/><Relationship Id="rId87" Type="http://schemas.openxmlformats.org/officeDocument/2006/relationships/hyperlink" Target="https://m.edsoo.ru/7f449e22" TargetMode="External"/><Relationship Id="rId110" Type="http://schemas.openxmlformats.org/officeDocument/2006/relationships/hyperlink" Target="https://m.edsoo.ru/7f44e5a8" TargetMode="External"/><Relationship Id="rId115" Type="http://schemas.openxmlformats.org/officeDocument/2006/relationships/hyperlink" Target="https://m.edsoo.ru/7f44fa5c" TargetMode="External"/><Relationship Id="rId131" Type="http://schemas.openxmlformats.org/officeDocument/2006/relationships/hyperlink" Target="https://m.edsoo.ru/7f4529e6" TargetMode="External"/><Relationship Id="rId136" Type="http://schemas.openxmlformats.org/officeDocument/2006/relationships/hyperlink" Target="https://m.edsoo.ru/7f45327e" TargetMode="External"/><Relationship Id="rId157" Type="http://schemas.openxmlformats.org/officeDocument/2006/relationships/hyperlink" Target="https://m.edsoo.ru/835131d8" TargetMode="External"/><Relationship Id="rId178" Type="http://schemas.openxmlformats.org/officeDocument/2006/relationships/hyperlink" Target="https://m.edsoo.ru/7f450bdc" TargetMode="External"/><Relationship Id="rId61" Type="http://schemas.openxmlformats.org/officeDocument/2006/relationships/hyperlink" Target="https://m.edsoo.ru/7f446416" TargetMode="External"/><Relationship Id="rId82" Type="http://schemas.openxmlformats.org/officeDocument/2006/relationships/hyperlink" Target="https://m.edsoo.ru/7f449666" TargetMode="External"/><Relationship Id="rId152" Type="http://schemas.openxmlformats.org/officeDocument/2006/relationships/hyperlink" Target="https://m.edsoo.ru/83510eb0" TargetMode="External"/><Relationship Id="rId173" Type="http://schemas.openxmlformats.org/officeDocument/2006/relationships/hyperlink" Target="https://m.edsoo.ru/7f45002e" TargetMode="External"/><Relationship Id="rId194" Type="http://schemas.openxmlformats.org/officeDocument/2006/relationships/hyperlink" Target="https://m.edsoo.ru/7f45327e" TargetMode="External"/><Relationship Id="rId199" Type="http://schemas.openxmlformats.org/officeDocument/2006/relationships/hyperlink" Target="https://m.edsoo.ru/8351026c" TargetMode="External"/><Relationship Id="rId203" Type="http://schemas.openxmlformats.org/officeDocument/2006/relationships/hyperlink" Target="https://m.edsoo.ru/8351230a" TargetMode="External"/><Relationship Id="rId208" Type="http://schemas.openxmlformats.org/officeDocument/2006/relationships/hyperlink" Target="https://m.edsoo.ru/8351109a" TargetMode="External"/><Relationship Id="rId229" Type="http://schemas.openxmlformats.org/officeDocument/2006/relationships/hyperlink" Target="https://m.edsoo.ru/7f44fa5c" TargetMode="External"/><Relationship Id="rId19" Type="http://schemas.openxmlformats.org/officeDocument/2006/relationships/hyperlink" Target="https://m.edsoo.ru/7f411518" TargetMode="External"/><Relationship Id="rId224" Type="http://schemas.openxmlformats.org/officeDocument/2006/relationships/hyperlink" Target="https://m.edsoo.ru/83514baa" TargetMode="External"/><Relationship Id="rId240" Type="http://schemas.openxmlformats.org/officeDocument/2006/relationships/hyperlink" Target="https://m.edsoo.ru/7f451dac" TargetMode="External"/><Relationship Id="rId245" Type="http://schemas.openxmlformats.org/officeDocument/2006/relationships/hyperlink" Target="https://m.edsoo.ru/7f4529e6" TargetMode="External"/><Relationship Id="rId261" Type="http://schemas.openxmlformats.org/officeDocument/2006/relationships/hyperlink" Target="https://m.edsoo.ru/83512472" TargetMode="External"/><Relationship Id="rId266" Type="http://schemas.openxmlformats.org/officeDocument/2006/relationships/hyperlink" Target="https://m.edsoo.ru/83510eb0" TargetMode="External"/><Relationship Id="rId14" Type="http://schemas.openxmlformats.org/officeDocument/2006/relationships/hyperlink" Target="https://m.edsoo.ru/7f411518" TargetMode="External"/><Relationship Id="rId30" Type="http://schemas.openxmlformats.org/officeDocument/2006/relationships/hyperlink" Target="https://m.edsoo.ru/7f411518" TargetMode="External"/><Relationship Id="rId35" Type="http://schemas.openxmlformats.org/officeDocument/2006/relationships/hyperlink" Target="https://m.edsoo.ru/7f412652" TargetMode="External"/><Relationship Id="rId56" Type="http://schemas.openxmlformats.org/officeDocument/2006/relationships/hyperlink" Target="https://m.edsoo.ru/7f445692" TargetMode="External"/><Relationship Id="rId77" Type="http://schemas.openxmlformats.org/officeDocument/2006/relationships/hyperlink" Target="https://m.edsoo.ru/7f44d158" TargetMode="External"/><Relationship Id="rId100" Type="http://schemas.openxmlformats.org/officeDocument/2006/relationships/hyperlink" Target="https://m.edsoo.ru/7f44c0b4" TargetMode="External"/><Relationship Id="rId105" Type="http://schemas.openxmlformats.org/officeDocument/2006/relationships/hyperlink" Target="https://m.edsoo.ru/7f44cab4" TargetMode="External"/><Relationship Id="rId126" Type="http://schemas.openxmlformats.org/officeDocument/2006/relationships/hyperlink" Target="https://m.edsoo.ru/7f451dac" TargetMode="External"/><Relationship Id="rId147" Type="http://schemas.openxmlformats.org/officeDocument/2006/relationships/hyperlink" Target="https://m.edsoo.ru/83512472" TargetMode="External"/><Relationship Id="rId168" Type="http://schemas.openxmlformats.org/officeDocument/2006/relationships/hyperlink" Target="https://m.edsoo.ru/835149fc" TargetMode="External"/><Relationship Id="rId282" Type="http://schemas.openxmlformats.org/officeDocument/2006/relationships/hyperlink" Target="https://m.edsoo.ru/835149fc" TargetMode="External"/><Relationship Id="rId8" Type="http://schemas.openxmlformats.org/officeDocument/2006/relationships/hyperlink" Target="https://m.edsoo.ru/7f411518" TargetMode="External"/><Relationship Id="rId51" Type="http://schemas.openxmlformats.org/officeDocument/2006/relationships/hyperlink" Target="https://m.edsoo.ru/7f412652" TargetMode="External"/><Relationship Id="rId72" Type="http://schemas.openxmlformats.org/officeDocument/2006/relationships/hyperlink" Target="https://m.edsoo.ru/7f448996" TargetMode="External"/><Relationship Id="rId93" Type="http://schemas.openxmlformats.org/officeDocument/2006/relationships/hyperlink" Target="https://m.edsoo.ru/7f44bb96" TargetMode="External"/><Relationship Id="rId98" Type="http://schemas.openxmlformats.org/officeDocument/2006/relationships/hyperlink" Target="https://m.edsoo.ru/7f44b344" TargetMode="External"/><Relationship Id="rId121" Type="http://schemas.openxmlformats.org/officeDocument/2006/relationships/hyperlink" Target="https://m.edsoo.ru/7f450bdc" TargetMode="External"/><Relationship Id="rId142" Type="http://schemas.openxmlformats.org/officeDocument/2006/relationships/hyperlink" Target="https://m.edsoo.ru/8351026c" TargetMode="External"/><Relationship Id="rId163" Type="http://schemas.openxmlformats.org/officeDocument/2006/relationships/hyperlink" Target="https://m.edsoo.ru/83513af2" TargetMode="External"/><Relationship Id="rId184" Type="http://schemas.openxmlformats.org/officeDocument/2006/relationships/hyperlink" Target="https://m.edsoo.ru/7f451f46" TargetMode="External"/><Relationship Id="rId189" Type="http://schemas.openxmlformats.org/officeDocument/2006/relationships/hyperlink" Target="https://m.edsoo.ru/7f452c8e" TargetMode="External"/><Relationship Id="rId219" Type="http://schemas.openxmlformats.org/officeDocument/2006/relationships/hyperlink" Target="https://m.edsoo.ru/7f45241e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835131d8" TargetMode="External"/><Relationship Id="rId230" Type="http://schemas.openxmlformats.org/officeDocument/2006/relationships/hyperlink" Target="https://m.edsoo.ru/7f45002e" TargetMode="External"/><Relationship Id="rId235" Type="http://schemas.openxmlformats.org/officeDocument/2006/relationships/hyperlink" Target="https://m.edsoo.ru/7f450bdc" TargetMode="External"/><Relationship Id="rId251" Type="http://schemas.openxmlformats.org/officeDocument/2006/relationships/hyperlink" Target="https://m.edsoo.ru/7f45327e" TargetMode="External"/><Relationship Id="rId256" Type="http://schemas.openxmlformats.org/officeDocument/2006/relationships/hyperlink" Target="https://m.edsoo.ru/8351026c" TargetMode="External"/><Relationship Id="rId277" Type="http://schemas.openxmlformats.org/officeDocument/2006/relationships/hyperlink" Target="https://m.edsoo.ru/83513af2" TargetMode="External"/><Relationship Id="rId25" Type="http://schemas.openxmlformats.org/officeDocument/2006/relationships/hyperlink" Target="https://m.edsoo.ru/7f411518" TargetMode="External"/><Relationship Id="rId46" Type="http://schemas.openxmlformats.org/officeDocument/2006/relationships/hyperlink" Target="https://m.edsoo.ru/7f412652" TargetMode="External"/><Relationship Id="rId67" Type="http://schemas.openxmlformats.org/officeDocument/2006/relationships/hyperlink" Target="https://m.edsoo.ru/7f447ae6" TargetMode="External"/><Relationship Id="rId116" Type="http://schemas.openxmlformats.org/officeDocument/2006/relationships/hyperlink" Target="https://m.edsoo.ru/7f45002e" TargetMode="External"/><Relationship Id="rId137" Type="http://schemas.openxmlformats.org/officeDocument/2006/relationships/hyperlink" Target="https://m.edsoo.ru/7f45327e" TargetMode="External"/><Relationship Id="rId158" Type="http://schemas.openxmlformats.org/officeDocument/2006/relationships/hyperlink" Target="https://m.edsoo.ru/83513426" TargetMode="External"/><Relationship Id="rId272" Type="http://schemas.openxmlformats.org/officeDocument/2006/relationships/hyperlink" Target="https://m.edsoo.ru/83513426" TargetMode="External"/><Relationship Id="rId20" Type="http://schemas.openxmlformats.org/officeDocument/2006/relationships/hyperlink" Target="https://m.edsoo.ru/7f411518" TargetMode="External"/><Relationship Id="rId41" Type="http://schemas.openxmlformats.org/officeDocument/2006/relationships/hyperlink" Target="https://m.edsoo.ru/7f412652" TargetMode="External"/><Relationship Id="rId62" Type="http://schemas.openxmlformats.org/officeDocument/2006/relationships/hyperlink" Target="https://m.edsoo.ru/7f446272" TargetMode="External"/><Relationship Id="rId83" Type="http://schemas.openxmlformats.org/officeDocument/2006/relationships/hyperlink" Target="https://m.edsoo.ru/7f449666" TargetMode="External"/><Relationship Id="rId88" Type="http://schemas.openxmlformats.org/officeDocument/2006/relationships/hyperlink" Target="https://m.edsoo.ru/7f449fc6" TargetMode="External"/><Relationship Id="rId111" Type="http://schemas.openxmlformats.org/officeDocument/2006/relationships/hyperlink" Target="https://m.edsoo.ru/7f44e5a8" TargetMode="External"/><Relationship Id="rId132" Type="http://schemas.openxmlformats.org/officeDocument/2006/relationships/hyperlink" Target="https://m.edsoo.ru/7f452c8e" TargetMode="External"/><Relationship Id="rId153" Type="http://schemas.openxmlformats.org/officeDocument/2006/relationships/hyperlink" Target="https://m.edsoo.ru/835116ee" TargetMode="External"/><Relationship Id="rId174" Type="http://schemas.openxmlformats.org/officeDocument/2006/relationships/hyperlink" Target="https://m.edsoo.ru/7f4501b4" TargetMode="External"/><Relationship Id="rId179" Type="http://schemas.openxmlformats.org/officeDocument/2006/relationships/hyperlink" Target="https://m.edsoo.ru/7f451406" TargetMode="External"/><Relationship Id="rId195" Type="http://schemas.openxmlformats.org/officeDocument/2006/relationships/hyperlink" Target="https://m.edsoo.ru/7f453422" TargetMode="External"/><Relationship Id="rId209" Type="http://schemas.openxmlformats.org/officeDocument/2006/relationships/hyperlink" Target="https://m.edsoo.ru/83510eb0" TargetMode="External"/><Relationship Id="rId190" Type="http://schemas.openxmlformats.org/officeDocument/2006/relationships/hyperlink" Target="https://m.edsoo.ru/7f4530bc" TargetMode="External"/><Relationship Id="rId204" Type="http://schemas.openxmlformats.org/officeDocument/2006/relationships/hyperlink" Target="https://m.edsoo.ru/83512472" TargetMode="External"/><Relationship Id="rId220" Type="http://schemas.openxmlformats.org/officeDocument/2006/relationships/hyperlink" Target="https://m.edsoo.ru/83513af2" TargetMode="External"/><Relationship Id="rId225" Type="http://schemas.openxmlformats.org/officeDocument/2006/relationships/hyperlink" Target="https://m.edsoo.ru/835149fc" TargetMode="External"/><Relationship Id="rId241" Type="http://schemas.openxmlformats.org/officeDocument/2006/relationships/hyperlink" Target="https://m.edsoo.ru/7f451f46" TargetMode="External"/><Relationship Id="rId246" Type="http://schemas.openxmlformats.org/officeDocument/2006/relationships/hyperlink" Target="https://m.edsoo.ru/7f452c8e" TargetMode="External"/><Relationship Id="rId267" Type="http://schemas.openxmlformats.org/officeDocument/2006/relationships/hyperlink" Target="https://m.edsoo.ru/835116ee" TargetMode="External"/><Relationship Id="rId15" Type="http://schemas.openxmlformats.org/officeDocument/2006/relationships/hyperlink" Target="https://m.edsoo.ru/7f411518" TargetMode="External"/><Relationship Id="rId36" Type="http://schemas.openxmlformats.org/officeDocument/2006/relationships/hyperlink" Target="https://m.edsoo.ru/7f412652" TargetMode="External"/><Relationship Id="rId57" Type="http://schemas.openxmlformats.org/officeDocument/2006/relationships/hyperlink" Target="https://m.edsoo.ru/7f44594e" TargetMode="External"/><Relationship Id="rId106" Type="http://schemas.openxmlformats.org/officeDocument/2006/relationships/hyperlink" Target="https://m.edsoo.ru/7f44cc80" TargetMode="External"/><Relationship Id="rId127" Type="http://schemas.openxmlformats.org/officeDocument/2006/relationships/hyperlink" Target="https://m.edsoo.ru/7f451f46" TargetMode="External"/><Relationship Id="rId262" Type="http://schemas.openxmlformats.org/officeDocument/2006/relationships/hyperlink" Target="https://m.edsoo.ru/83512648" TargetMode="External"/><Relationship Id="rId283" Type="http://schemas.openxmlformats.org/officeDocument/2006/relationships/fontTable" Target="fontTable.xml"/><Relationship Id="rId10" Type="http://schemas.openxmlformats.org/officeDocument/2006/relationships/hyperlink" Target="https://m.edsoo.ru/7f411518" TargetMode="External"/><Relationship Id="rId31" Type="http://schemas.openxmlformats.org/officeDocument/2006/relationships/hyperlink" Target="https://m.edsoo.ru/7f412652" TargetMode="External"/><Relationship Id="rId52" Type="http://schemas.openxmlformats.org/officeDocument/2006/relationships/hyperlink" Target="https://m.edsoo.ru/7f412652" TargetMode="External"/><Relationship Id="rId73" Type="http://schemas.openxmlformats.org/officeDocument/2006/relationships/hyperlink" Target="https://m.edsoo.ru/7f448d10" TargetMode="External"/><Relationship Id="rId78" Type="http://schemas.openxmlformats.org/officeDocument/2006/relationships/hyperlink" Target="https://m.edsoo.ru/7f448eb4" TargetMode="External"/><Relationship Id="rId94" Type="http://schemas.openxmlformats.org/officeDocument/2006/relationships/hyperlink" Target="https://m.edsoo.ru/7f44bd6c" TargetMode="External"/><Relationship Id="rId99" Type="http://schemas.openxmlformats.org/officeDocument/2006/relationships/hyperlink" Target="https://m.edsoo.ru/7f44b6aa" TargetMode="External"/><Relationship Id="rId101" Type="http://schemas.openxmlformats.org/officeDocument/2006/relationships/hyperlink" Target="https://m.edsoo.ru/7f44c0b4" TargetMode="External"/><Relationship Id="rId122" Type="http://schemas.openxmlformats.org/officeDocument/2006/relationships/hyperlink" Target="https://m.edsoo.ru/7f451406" TargetMode="External"/><Relationship Id="rId143" Type="http://schemas.openxmlformats.org/officeDocument/2006/relationships/hyperlink" Target="https://m.edsoo.ru/835103d4" TargetMode="External"/><Relationship Id="rId148" Type="http://schemas.openxmlformats.org/officeDocument/2006/relationships/hyperlink" Target="https://m.edsoo.ru/83512648" TargetMode="External"/><Relationship Id="rId164" Type="http://schemas.openxmlformats.org/officeDocument/2006/relationships/hyperlink" Target="https://m.edsoo.ru/835137aa" TargetMode="External"/><Relationship Id="rId169" Type="http://schemas.openxmlformats.org/officeDocument/2006/relationships/hyperlink" Target="https://m.edsoo.ru/7f44e832" TargetMode="External"/><Relationship Id="rId185" Type="http://schemas.openxmlformats.org/officeDocument/2006/relationships/hyperlink" Target="https://m.edsoo.ru/7f45241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518" TargetMode="External"/><Relationship Id="rId180" Type="http://schemas.openxmlformats.org/officeDocument/2006/relationships/hyperlink" Target="https://m.edsoo.ru/7f451406" TargetMode="External"/><Relationship Id="rId210" Type="http://schemas.openxmlformats.org/officeDocument/2006/relationships/hyperlink" Target="https://m.edsoo.ru/835116ee" TargetMode="External"/><Relationship Id="rId215" Type="http://schemas.openxmlformats.org/officeDocument/2006/relationships/hyperlink" Target="https://m.edsoo.ru/83513426" TargetMode="External"/><Relationship Id="rId236" Type="http://schemas.openxmlformats.org/officeDocument/2006/relationships/hyperlink" Target="https://m.edsoo.ru/7f451406" TargetMode="External"/><Relationship Id="rId257" Type="http://schemas.openxmlformats.org/officeDocument/2006/relationships/hyperlink" Target="https://m.edsoo.ru/835103d4" TargetMode="External"/><Relationship Id="rId278" Type="http://schemas.openxmlformats.org/officeDocument/2006/relationships/hyperlink" Target="https://m.edsoo.ru/835137aa" TargetMode="External"/><Relationship Id="rId26" Type="http://schemas.openxmlformats.org/officeDocument/2006/relationships/hyperlink" Target="https://m.edsoo.ru/7f411518" TargetMode="External"/><Relationship Id="rId231" Type="http://schemas.openxmlformats.org/officeDocument/2006/relationships/hyperlink" Target="https://m.edsoo.ru/7f4501b4" TargetMode="External"/><Relationship Id="rId252" Type="http://schemas.openxmlformats.org/officeDocument/2006/relationships/hyperlink" Target="https://m.edsoo.ru/7f453422" TargetMode="External"/><Relationship Id="rId273" Type="http://schemas.openxmlformats.org/officeDocument/2006/relationships/hyperlink" Target="https://m.edsoo.ru/8351394e" TargetMode="External"/><Relationship Id="rId47" Type="http://schemas.openxmlformats.org/officeDocument/2006/relationships/hyperlink" Target="https://m.edsoo.ru/7f412652" TargetMode="External"/><Relationship Id="rId68" Type="http://schemas.openxmlformats.org/officeDocument/2006/relationships/hyperlink" Target="https://m.edsoo.ru/7f447ea6" TargetMode="External"/><Relationship Id="rId89" Type="http://schemas.openxmlformats.org/officeDocument/2006/relationships/hyperlink" Target="https://m.edsoo.ru/7f44a19c" TargetMode="External"/><Relationship Id="rId112" Type="http://schemas.openxmlformats.org/officeDocument/2006/relationships/hyperlink" Target="https://m.edsoo.ru/7f44e832" TargetMode="External"/><Relationship Id="rId133" Type="http://schemas.openxmlformats.org/officeDocument/2006/relationships/hyperlink" Target="https://m.edsoo.ru/7f4530bc" TargetMode="External"/><Relationship Id="rId154" Type="http://schemas.openxmlformats.org/officeDocument/2006/relationships/hyperlink" Target="https://m.edsoo.ru/83511a40" TargetMode="External"/><Relationship Id="rId175" Type="http://schemas.openxmlformats.org/officeDocument/2006/relationships/hyperlink" Target="https://m.edsoo.ru/7f450330" TargetMode="External"/><Relationship Id="rId196" Type="http://schemas.openxmlformats.org/officeDocument/2006/relationships/hyperlink" Target="https://m.edsoo.ru/7f4535da" TargetMode="External"/><Relationship Id="rId200" Type="http://schemas.openxmlformats.org/officeDocument/2006/relationships/hyperlink" Target="https://m.edsoo.ru/835103d4" TargetMode="External"/><Relationship Id="rId16" Type="http://schemas.openxmlformats.org/officeDocument/2006/relationships/hyperlink" Target="https://m.edsoo.ru/7f411518" TargetMode="External"/><Relationship Id="rId221" Type="http://schemas.openxmlformats.org/officeDocument/2006/relationships/hyperlink" Target="https://m.edsoo.ru/835137aa" TargetMode="External"/><Relationship Id="rId242" Type="http://schemas.openxmlformats.org/officeDocument/2006/relationships/hyperlink" Target="https://m.edsoo.ru/7f45241e" TargetMode="External"/><Relationship Id="rId263" Type="http://schemas.openxmlformats.org/officeDocument/2006/relationships/hyperlink" Target="https://m.edsoo.ru/835113b0" TargetMode="External"/><Relationship Id="rId284" Type="http://schemas.openxmlformats.org/officeDocument/2006/relationships/theme" Target="theme/theme1.xml"/><Relationship Id="rId37" Type="http://schemas.openxmlformats.org/officeDocument/2006/relationships/hyperlink" Target="https://m.edsoo.ru/7f412652" TargetMode="External"/><Relationship Id="rId58" Type="http://schemas.openxmlformats.org/officeDocument/2006/relationships/hyperlink" Target="https://m.edsoo.ru/7f4465b0" TargetMode="External"/><Relationship Id="rId79" Type="http://schemas.openxmlformats.org/officeDocument/2006/relationships/hyperlink" Target="https://m.edsoo.ru/7f448eb4" TargetMode="External"/><Relationship Id="rId102" Type="http://schemas.openxmlformats.org/officeDocument/2006/relationships/hyperlink" Target="https://m.edsoo.ru/7f44c276" TargetMode="External"/><Relationship Id="rId123" Type="http://schemas.openxmlformats.org/officeDocument/2006/relationships/hyperlink" Target="https://m.edsoo.ru/7f451406" TargetMode="External"/><Relationship Id="rId144" Type="http://schemas.openxmlformats.org/officeDocument/2006/relationships/hyperlink" Target="https://m.edsoo.ru/83512080" TargetMode="External"/><Relationship Id="rId90" Type="http://schemas.openxmlformats.org/officeDocument/2006/relationships/hyperlink" Target="https://m.edsoo.ru/7f44a570" TargetMode="External"/><Relationship Id="rId165" Type="http://schemas.openxmlformats.org/officeDocument/2006/relationships/hyperlink" Target="https://m.edsoo.ru/83513c50" TargetMode="External"/><Relationship Id="rId186" Type="http://schemas.openxmlformats.org/officeDocument/2006/relationships/hyperlink" Target="https://m.edsoo.ru/7f4526b2" TargetMode="External"/><Relationship Id="rId211" Type="http://schemas.openxmlformats.org/officeDocument/2006/relationships/hyperlink" Target="https://m.edsoo.ru/83511a40" TargetMode="External"/><Relationship Id="rId232" Type="http://schemas.openxmlformats.org/officeDocument/2006/relationships/hyperlink" Target="https://m.edsoo.ru/7f450330" TargetMode="External"/><Relationship Id="rId253" Type="http://schemas.openxmlformats.org/officeDocument/2006/relationships/hyperlink" Target="https://m.edsoo.ru/7f4535da" TargetMode="External"/><Relationship Id="rId274" Type="http://schemas.openxmlformats.org/officeDocument/2006/relationships/hyperlink" Target="https://m.edsoo.ru/835135de" TargetMode="External"/><Relationship Id="rId27" Type="http://schemas.openxmlformats.org/officeDocument/2006/relationships/hyperlink" Target="https://m.edsoo.ru/7f411518" TargetMode="External"/><Relationship Id="rId48" Type="http://schemas.openxmlformats.org/officeDocument/2006/relationships/hyperlink" Target="https://m.edsoo.ru/7f412652" TargetMode="External"/><Relationship Id="rId69" Type="http://schemas.openxmlformats.org/officeDocument/2006/relationships/hyperlink" Target="https://m.edsoo.ru/7f44807c" TargetMode="External"/><Relationship Id="rId113" Type="http://schemas.openxmlformats.org/officeDocument/2006/relationships/hyperlink" Target="https://m.edsoo.ru/7f44ef8a" TargetMode="External"/><Relationship Id="rId134" Type="http://schemas.openxmlformats.org/officeDocument/2006/relationships/hyperlink" Target="https://m.edsoo.ru/7f4529e6" TargetMode="External"/><Relationship Id="rId80" Type="http://schemas.openxmlformats.org/officeDocument/2006/relationships/hyperlink" Target="https://m.edsoo.ru/7f44930a" TargetMode="External"/><Relationship Id="rId155" Type="http://schemas.openxmlformats.org/officeDocument/2006/relationships/hyperlink" Target="https://m.edsoo.ru/83511edc" TargetMode="External"/><Relationship Id="rId176" Type="http://schemas.openxmlformats.org/officeDocument/2006/relationships/hyperlink" Target="https://m.edsoo.ru/7f451258" TargetMode="External"/><Relationship Id="rId197" Type="http://schemas.openxmlformats.org/officeDocument/2006/relationships/hyperlink" Target="https://m.edsoo.ru/8350fe8e" TargetMode="External"/><Relationship Id="rId201" Type="http://schemas.openxmlformats.org/officeDocument/2006/relationships/hyperlink" Target="https://m.edsoo.ru/83512080" TargetMode="External"/><Relationship Id="rId222" Type="http://schemas.openxmlformats.org/officeDocument/2006/relationships/hyperlink" Target="https://m.edsoo.ru/83513c50" TargetMode="External"/><Relationship Id="rId243" Type="http://schemas.openxmlformats.org/officeDocument/2006/relationships/hyperlink" Target="https://m.edsoo.ru/7f4526b2" TargetMode="External"/><Relationship Id="rId264" Type="http://schemas.openxmlformats.org/officeDocument/2006/relationships/hyperlink" Target="https://m.edsoo.ru/83511568" TargetMode="External"/><Relationship Id="rId17" Type="http://schemas.openxmlformats.org/officeDocument/2006/relationships/hyperlink" Target="https://m.edsoo.ru/7f411518" TargetMode="External"/><Relationship Id="rId38" Type="http://schemas.openxmlformats.org/officeDocument/2006/relationships/hyperlink" Target="https://m.edsoo.ru/7f412652" TargetMode="External"/><Relationship Id="rId59" Type="http://schemas.openxmlformats.org/officeDocument/2006/relationships/hyperlink" Target="https://m.edsoo.ru/7f446b1e" TargetMode="External"/><Relationship Id="rId103" Type="http://schemas.openxmlformats.org/officeDocument/2006/relationships/hyperlink" Target="https://m.edsoo.ru/7f44c5fa" TargetMode="External"/><Relationship Id="rId124" Type="http://schemas.openxmlformats.org/officeDocument/2006/relationships/hyperlink" Target="https://m.edsoo.ru/7f451816" TargetMode="External"/><Relationship Id="rId70" Type="http://schemas.openxmlformats.org/officeDocument/2006/relationships/hyperlink" Target="https://m.edsoo.ru/7f448202" TargetMode="External"/><Relationship Id="rId91" Type="http://schemas.openxmlformats.org/officeDocument/2006/relationships/hyperlink" Target="https://m.edsoo.ru/7f44a778" TargetMode="External"/><Relationship Id="rId145" Type="http://schemas.openxmlformats.org/officeDocument/2006/relationships/hyperlink" Target="https://m.edsoo.ru/835121d4" TargetMode="External"/><Relationship Id="rId166" Type="http://schemas.openxmlformats.org/officeDocument/2006/relationships/hyperlink" Target="https://m.edsoo.ru/83514baa" TargetMode="External"/><Relationship Id="rId187" Type="http://schemas.openxmlformats.org/officeDocument/2006/relationships/hyperlink" Target="https://m.edsoo.ru/7f45284c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83511edc" TargetMode="External"/><Relationship Id="rId233" Type="http://schemas.openxmlformats.org/officeDocument/2006/relationships/hyperlink" Target="https://m.edsoo.ru/7f451258" TargetMode="External"/><Relationship Id="rId254" Type="http://schemas.openxmlformats.org/officeDocument/2006/relationships/hyperlink" Target="https://m.edsoo.ru/8350fe8e" TargetMode="External"/><Relationship Id="rId28" Type="http://schemas.openxmlformats.org/officeDocument/2006/relationships/hyperlink" Target="https://m.edsoo.ru/7f411518" TargetMode="External"/><Relationship Id="rId49" Type="http://schemas.openxmlformats.org/officeDocument/2006/relationships/hyperlink" Target="https://m.edsoo.ru/7f412652" TargetMode="External"/><Relationship Id="rId114" Type="http://schemas.openxmlformats.org/officeDocument/2006/relationships/hyperlink" Target="https://m.edsoo.ru/7f44f7e6" TargetMode="External"/><Relationship Id="rId275" Type="http://schemas.openxmlformats.org/officeDocument/2006/relationships/hyperlink" Target="https://m.edsoo.ru/7f4526b2" TargetMode="External"/><Relationship Id="rId60" Type="http://schemas.openxmlformats.org/officeDocument/2006/relationships/hyperlink" Target="https://m.edsoo.ru/7f445dcc" TargetMode="External"/><Relationship Id="rId81" Type="http://schemas.openxmlformats.org/officeDocument/2006/relationships/hyperlink" Target="https://m.edsoo.ru/7f44930a" TargetMode="External"/><Relationship Id="rId135" Type="http://schemas.openxmlformats.org/officeDocument/2006/relationships/hyperlink" Target="https://m.edsoo.ru/7f452108" TargetMode="External"/><Relationship Id="rId156" Type="http://schemas.openxmlformats.org/officeDocument/2006/relationships/hyperlink" Target="https://m.edsoo.ru/83511edc" TargetMode="External"/><Relationship Id="rId177" Type="http://schemas.openxmlformats.org/officeDocument/2006/relationships/hyperlink" Target="https://m.edsoo.ru/7f450a56" TargetMode="External"/><Relationship Id="rId198" Type="http://schemas.openxmlformats.org/officeDocument/2006/relationships/hyperlink" Target="https://m.edsoo.ru/8350ffec" TargetMode="External"/><Relationship Id="rId202" Type="http://schemas.openxmlformats.org/officeDocument/2006/relationships/hyperlink" Target="https://m.edsoo.ru/835121d4" TargetMode="External"/><Relationship Id="rId223" Type="http://schemas.openxmlformats.org/officeDocument/2006/relationships/hyperlink" Target="https://m.edsoo.ru/83514baa" TargetMode="External"/><Relationship Id="rId244" Type="http://schemas.openxmlformats.org/officeDocument/2006/relationships/hyperlink" Target="https://m.edsoo.ru/7f45284c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23242</Words>
  <Characters>132480</Characters>
  <Application>Microsoft Office Word</Application>
  <DocSecurity>0</DocSecurity>
  <Lines>1104</Lines>
  <Paragraphs>310</Paragraphs>
  <ScaleCrop>false</ScaleCrop>
  <Company/>
  <LinksUpToDate>false</LinksUpToDate>
  <CharactersWithSpaces>155412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2025-09-04T10:22:00Z</dcterms:created>
  <dcterms:modified xsi:type="dcterms:W3CDTF">2025-09-08T07:35:00Z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1049-12.2.0.21179</vt:lpwstr>
  </property>
  <property fmtid="{D5CDD505-2E9C-101B-9397-08002B2CF9AE}" pid="3" name="ICV">
    <vt:lpwstr>5910307859894C39AF4B2B904DE908BC_12</vt:lpwstr>
  </property>
</Properties>
</file>